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25F66" w14:textId="77777777" w:rsidR="008275A5" w:rsidRPr="008325C3" w:rsidRDefault="001F41A0">
      <w:pPr>
        <w:jc w:val="center"/>
        <w:rPr>
          <w:lang w:val="pl-PL"/>
        </w:rPr>
      </w:pPr>
      <w:r w:rsidRPr="008325C3">
        <w:rPr>
          <w:b/>
          <w:sz w:val="28"/>
          <w:lang w:val="pl-PL"/>
        </w:rPr>
        <w:t>ZAŁĄCZNIK NR 1 DO ZAPYTANIA OFERTOWEGO nr 39/23/Z5/01</w:t>
      </w:r>
    </w:p>
    <w:p w14:paraId="5E928706" w14:textId="77777777" w:rsidR="008275A5" w:rsidRPr="008325C3" w:rsidRDefault="001F41A0">
      <w:pPr>
        <w:jc w:val="center"/>
        <w:rPr>
          <w:lang w:val="pl-PL"/>
        </w:rPr>
      </w:pPr>
      <w:r w:rsidRPr="008325C3">
        <w:rPr>
          <w:b/>
          <w:sz w:val="24"/>
          <w:lang w:val="pl-PL"/>
        </w:rPr>
        <w:t>FORMULARZ OFERTY I OŚWIADCZENIA WYKONAWCY</w:t>
      </w:r>
    </w:p>
    <w:p w14:paraId="3652C926" w14:textId="77777777" w:rsidR="008275A5" w:rsidRPr="008325C3" w:rsidRDefault="008275A5">
      <w:pPr>
        <w:rPr>
          <w:lang w:val="pl-PL"/>
        </w:rPr>
      </w:pPr>
    </w:p>
    <w:p w14:paraId="20FB8ABA" w14:textId="09D4041B" w:rsidR="008275A5" w:rsidRPr="008325C3" w:rsidRDefault="001F41A0">
      <w:pPr>
        <w:spacing w:after="60" w:line="252" w:lineRule="auto"/>
        <w:rPr>
          <w:lang w:val="pl-PL"/>
        </w:rPr>
      </w:pPr>
      <w:r w:rsidRPr="008325C3">
        <w:rPr>
          <w:lang w:val="pl-PL"/>
        </w:rPr>
        <w:t xml:space="preserve">Dotyczy zamówienia: Dostawa, instalacja i uruchomienie automatycznej modułowej linii produkcyjnej </w:t>
      </w:r>
      <w:proofErr w:type="spellStart"/>
      <w:r w:rsidRPr="008325C3">
        <w:rPr>
          <w:lang w:val="pl-PL"/>
        </w:rPr>
        <w:t>patchcordów</w:t>
      </w:r>
      <w:proofErr w:type="spellEnd"/>
      <w:r w:rsidRPr="008325C3">
        <w:rPr>
          <w:lang w:val="pl-PL"/>
        </w:rPr>
        <w:t xml:space="preserve"> światłowodowych w ramach projektu nr FEPZ.01.06-IZ.00-0039/23, Zadanie 5 „Automatyczna modułowa linia produkcyjna”.</w:t>
      </w:r>
      <w:r w:rsidR="008325C3">
        <w:rPr>
          <w:lang w:val="pl-PL"/>
        </w:rPr>
        <w:br/>
      </w:r>
    </w:p>
    <w:p w14:paraId="6D05C5D4" w14:textId="77777777" w:rsidR="008275A5" w:rsidRPr="008325C3" w:rsidRDefault="001F41A0">
      <w:pPr>
        <w:spacing w:after="60" w:line="252" w:lineRule="auto"/>
        <w:rPr>
          <w:lang w:val="pl-PL"/>
        </w:rPr>
      </w:pPr>
      <w:r w:rsidRPr="008325C3">
        <w:rPr>
          <w:lang w:val="pl-PL"/>
        </w:rPr>
        <w:t>.........................................................., dnia ..........................................................</w:t>
      </w:r>
    </w:p>
    <w:p w14:paraId="11834211" w14:textId="5794FDA8" w:rsidR="008275A5" w:rsidRPr="008325C3" w:rsidRDefault="008325C3">
      <w:pPr>
        <w:spacing w:after="60" w:line="252" w:lineRule="auto"/>
        <w:rPr>
          <w:lang w:val="pl-PL"/>
        </w:rPr>
      </w:pPr>
      <w:r w:rsidRPr="008325C3">
        <w:rPr>
          <w:lang w:val="pl-PL"/>
        </w:rPr>
        <w:t>Miejscowość</w:t>
      </w:r>
      <w:r w:rsidRPr="008325C3">
        <w:rPr>
          <w:lang w:val="pl-PL"/>
        </w:rPr>
        <w:br/>
      </w:r>
    </w:p>
    <w:p w14:paraId="738A36F4" w14:textId="77777777" w:rsidR="008275A5" w:rsidRPr="008325C3" w:rsidRDefault="001F41A0">
      <w:pPr>
        <w:rPr>
          <w:lang w:val="pl-PL"/>
        </w:rPr>
      </w:pPr>
      <w:r w:rsidRPr="008325C3">
        <w:rPr>
          <w:b/>
          <w:sz w:val="24"/>
          <w:lang w:val="pl-PL"/>
        </w:rPr>
        <w:t>A. DANE WYKONAWCY</w:t>
      </w:r>
    </w:p>
    <w:p w14:paraId="186B1200" w14:textId="77777777" w:rsidR="008275A5" w:rsidRPr="008325C3" w:rsidRDefault="001F41A0">
      <w:pPr>
        <w:spacing w:after="60" w:line="252" w:lineRule="auto"/>
        <w:rPr>
          <w:lang w:val="pl-PL"/>
        </w:rPr>
      </w:pPr>
      <w:r w:rsidRPr="008325C3">
        <w:rPr>
          <w:lang w:val="pl-PL"/>
        </w:rPr>
        <w:t>Pełna nazwa Wykonawcy i forma prawna: ........................................................................................................</w:t>
      </w:r>
    </w:p>
    <w:p w14:paraId="5E9E3814" w14:textId="77777777" w:rsidR="008275A5" w:rsidRPr="008325C3" w:rsidRDefault="001F41A0">
      <w:pPr>
        <w:spacing w:after="60" w:line="252" w:lineRule="auto"/>
        <w:rPr>
          <w:lang w:val="pl-PL"/>
        </w:rPr>
      </w:pPr>
      <w:r w:rsidRPr="008325C3">
        <w:rPr>
          <w:lang w:val="pl-PL"/>
        </w:rPr>
        <w:t>Siedziba i adres Wykonawcy: .....................................................................................................................</w:t>
      </w:r>
    </w:p>
    <w:p w14:paraId="76DA4C4D" w14:textId="77777777" w:rsidR="008275A5" w:rsidRPr="008325C3" w:rsidRDefault="001F41A0">
      <w:pPr>
        <w:spacing w:after="60" w:line="252" w:lineRule="auto"/>
        <w:rPr>
          <w:lang w:val="pl-PL"/>
        </w:rPr>
      </w:pPr>
      <w:r w:rsidRPr="008325C3">
        <w:rPr>
          <w:lang w:val="pl-PL"/>
        </w:rPr>
        <w:t>NIP: ..........................................................    REGON: ..........................................................</w:t>
      </w:r>
    </w:p>
    <w:p w14:paraId="2FAE1B89" w14:textId="77777777" w:rsidR="008275A5" w:rsidRPr="008325C3" w:rsidRDefault="001F41A0">
      <w:pPr>
        <w:spacing w:after="60" w:line="252" w:lineRule="auto"/>
        <w:rPr>
          <w:lang w:val="pl-PL"/>
        </w:rPr>
      </w:pPr>
      <w:r w:rsidRPr="008325C3">
        <w:rPr>
          <w:lang w:val="pl-PL"/>
        </w:rPr>
        <w:t>KRS albo wpis do CEIDG, jeżeli dotyczy: .................................................................................................</w:t>
      </w:r>
    </w:p>
    <w:p w14:paraId="45633075" w14:textId="77777777" w:rsidR="008275A5" w:rsidRPr="008325C3" w:rsidRDefault="001F41A0">
      <w:pPr>
        <w:spacing w:after="60" w:line="252" w:lineRule="auto"/>
        <w:rPr>
          <w:lang w:val="pl-PL"/>
        </w:rPr>
      </w:pPr>
      <w:r w:rsidRPr="008325C3">
        <w:rPr>
          <w:lang w:val="pl-PL"/>
        </w:rPr>
        <w:t>Osoba do kontaktu: ..................................................................................................................................</w:t>
      </w:r>
    </w:p>
    <w:p w14:paraId="0946E29B" w14:textId="77777777" w:rsidR="008275A5" w:rsidRPr="008325C3" w:rsidRDefault="001F41A0">
      <w:pPr>
        <w:spacing w:after="60" w:line="252" w:lineRule="auto"/>
        <w:rPr>
          <w:lang w:val="pl-PL"/>
        </w:rPr>
      </w:pPr>
      <w:r w:rsidRPr="008325C3">
        <w:rPr>
          <w:lang w:val="pl-PL"/>
        </w:rPr>
        <w:t>Telefon: ....................................................    Adres e-mail: ..........................................................</w:t>
      </w:r>
    </w:p>
    <w:p w14:paraId="7F700F93" w14:textId="77777777" w:rsidR="008275A5" w:rsidRPr="008325C3" w:rsidRDefault="001F41A0">
      <w:pPr>
        <w:rPr>
          <w:lang w:val="pl-PL"/>
        </w:rPr>
      </w:pPr>
      <w:r w:rsidRPr="008325C3">
        <w:rPr>
          <w:b/>
          <w:sz w:val="24"/>
          <w:lang w:val="pl-PL"/>
        </w:rPr>
        <w:t>B. PRZEDMIOT OFERTY</w:t>
      </w:r>
    </w:p>
    <w:p w14:paraId="09126E3F" w14:textId="3437862B" w:rsidR="008275A5" w:rsidRPr="008325C3" w:rsidRDefault="001F41A0">
      <w:pPr>
        <w:spacing w:after="60" w:line="252" w:lineRule="auto"/>
        <w:rPr>
          <w:lang w:val="pl-PL"/>
        </w:rPr>
      </w:pPr>
      <w:r w:rsidRPr="008325C3">
        <w:rPr>
          <w:lang w:val="pl-PL"/>
        </w:rPr>
        <w:t xml:space="preserve">Przystępując do postępowania ofertowego nr 39/23/Z5/01 prowadzonego w trybie zasady konkurencyjności, </w:t>
      </w:r>
      <w:r w:rsidR="00C51623" w:rsidRPr="00C51623">
        <w:rPr>
          <w:lang w:val="pl-PL"/>
        </w:rPr>
        <w:t xml:space="preserve">którego przedmiotem jest dostawa, instalacja i uruchomienie automatycznej modułowej linii produkcyjnej </w:t>
      </w:r>
      <w:proofErr w:type="spellStart"/>
      <w:r w:rsidR="00C51623" w:rsidRPr="00C51623">
        <w:rPr>
          <w:lang w:val="pl-PL"/>
        </w:rPr>
        <w:t>patchcordów</w:t>
      </w:r>
      <w:proofErr w:type="spellEnd"/>
      <w:r w:rsidR="00C51623" w:rsidRPr="00C51623">
        <w:rPr>
          <w:lang w:val="pl-PL"/>
        </w:rPr>
        <w:t xml:space="preserve"> światłowodowych</w:t>
      </w:r>
      <w:r w:rsidRPr="008325C3">
        <w:rPr>
          <w:lang w:val="pl-PL"/>
        </w:rPr>
        <w:t>, zgodnie z Zapytaniem ofertowym oraz Załącznikiem nr 2, składam ofertę realizacji całości zamówienia.</w:t>
      </w:r>
    </w:p>
    <w:p w14:paraId="231C1379" w14:textId="77777777" w:rsidR="008275A5" w:rsidRPr="008325C3" w:rsidRDefault="001F41A0">
      <w:pPr>
        <w:spacing w:after="60" w:line="252" w:lineRule="auto"/>
        <w:rPr>
          <w:lang w:val="pl-PL"/>
        </w:rPr>
      </w:pPr>
      <w:r w:rsidRPr="008325C3">
        <w:rPr>
          <w:lang w:val="pl-PL"/>
        </w:rPr>
        <w:t xml:space="preserve">Oferowana linia produkcyjna będzie przeznaczona do produkcji </w:t>
      </w:r>
      <w:proofErr w:type="spellStart"/>
      <w:r w:rsidRPr="008325C3">
        <w:rPr>
          <w:lang w:val="pl-PL"/>
        </w:rPr>
        <w:t>jednomodowych</w:t>
      </w:r>
      <w:proofErr w:type="spellEnd"/>
      <w:r w:rsidRPr="008325C3">
        <w:rPr>
          <w:lang w:val="pl-PL"/>
        </w:rPr>
        <w:t xml:space="preserve"> </w:t>
      </w:r>
      <w:proofErr w:type="spellStart"/>
      <w:r w:rsidRPr="008325C3">
        <w:rPr>
          <w:lang w:val="pl-PL"/>
        </w:rPr>
        <w:t>patchcordów</w:t>
      </w:r>
      <w:proofErr w:type="spellEnd"/>
      <w:r w:rsidRPr="008325C3">
        <w:rPr>
          <w:lang w:val="pl-PL"/>
        </w:rPr>
        <w:t xml:space="preserve"> światłowodowych o podwyższonych parametrach, dostosowanych do standardowych złączy SC/APC, SC/UPC, LC/APC oraz LC/UPC, zgodnie z wymaganiami określonymi w Zapytaniu ofertowym i Specyfikacji.</w:t>
      </w:r>
    </w:p>
    <w:p w14:paraId="0723BF5C" w14:textId="77777777" w:rsidR="008275A5" w:rsidRPr="008325C3" w:rsidRDefault="001F41A0">
      <w:pPr>
        <w:rPr>
          <w:lang w:val="pl-PL"/>
        </w:rPr>
      </w:pPr>
      <w:r w:rsidRPr="008325C3">
        <w:rPr>
          <w:b/>
          <w:sz w:val="24"/>
          <w:lang w:val="pl-PL"/>
        </w:rPr>
        <w:t>C. CENA OFERTY</w:t>
      </w:r>
    </w:p>
    <w:p w14:paraId="0170DAF5" w14:textId="77777777" w:rsidR="008275A5" w:rsidRPr="008325C3" w:rsidRDefault="001F41A0">
      <w:pPr>
        <w:spacing w:after="60" w:line="252" w:lineRule="auto"/>
        <w:rPr>
          <w:lang w:val="pl-PL"/>
        </w:rPr>
      </w:pPr>
      <w:r w:rsidRPr="008325C3">
        <w:rPr>
          <w:lang w:val="pl-PL"/>
        </w:rPr>
        <w:t>Wszystkie ceny podano w PLN. Oferuję wykonanie przedmiotu zamówienia za cenę ryczałtową:</w:t>
      </w:r>
    </w:p>
    <w:tbl>
      <w:tblPr>
        <w:tblStyle w:val="Tabela-Siatka"/>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59"/>
        <w:gridCol w:w="6829"/>
      </w:tblGrid>
      <w:tr w:rsidR="008275A5" w14:paraId="0532A92D" w14:textId="77777777">
        <w:trPr>
          <w:jc w:val="center"/>
        </w:trPr>
        <w:tc>
          <w:tcPr>
            <w:tcW w:w="4986" w:type="dxa"/>
            <w:shd w:val="clear" w:color="auto" w:fill="D9EAF7"/>
            <w:vAlign w:val="center"/>
          </w:tcPr>
          <w:p w14:paraId="618C94C3" w14:textId="77777777" w:rsidR="008275A5" w:rsidRPr="008325C3" w:rsidRDefault="001F41A0">
            <w:pPr>
              <w:rPr>
                <w:sz w:val="28"/>
                <w:szCs w:val="28"/>
              </w:rPr>
            </w:pPr>
            <w:proofErr w:type="spellStart"/>
            <w:r w:rsidRPr="008325C3">
              <w:rPr>
                <w:b/>
                <w:sz w:val="28"/>
                <w:szCs w:val="28"/>
              </w:rPr>
              <w:t>Pozycja</w:t>
            </w:r>
            <w:proofErr w:type="spellEnd"/>
          </w:p>
        </w:tc>
        <w:tc>
          <w:tcPr>
            <w:tcW w:w="4986" w:type="dxa"/>
            <w:shd w:val="clear" w:color="auto" w:fill="D9EAF7"/>
            <w:vAlign w:val="center"/>
          </w:tcPr>
          <w:p w14:paraId="6933D9AD" w14:textId="77777777" w:rsidR="008275A5" w:rsidRPr="008325C3" w:rsidRDefault="001F41A0">
            <w:pPr>
              <w:rPr>
                <w:sz w:val="28"/>
                <w:szCs w:val="28"/>
              </w:rPr>
            </w:pPr>
            <w:r w:rsidRPr="008325C3">
              <w:rPr>
                <w:b/>
                <w:sz w:val="28"/>
                <w:szCs w:val="28"/>
              </w:rPr>
              <w:t>Wartość</w:t>
            </w:r>
          </w:p>
        </w:tc>
      </w:tr>
      <w:tr w:rsidR="008275A5" w14:paraId="5D842A89" w14:textId="77777777">
        <w:trPr>
          <w:jc w:val="center"/>
        </w:trPr>
        <w:tc>
          <w:tcPr>
            <w:tcW w:w="4986" w:type="dxa"/>
            <w:vAlign w:val="center"/>
          </w:tcPr>
          <w:p w14:paraId="0390E956" w14:textId="77777777" w:rsidR="008275A5" w:rsidRPr="008325C3" w:rsidRDefault="001F41A0">
            <w:pPr>
              <w:rPr>
                <w:sz w:val="28"/>
                <w:szCs w:val="28"/>
              </w:rPr>
            </w:pPr>
            <w:r w:rsidRPr="008325C3">
              <w:rPr>
                <w:sz w:val="28"/>
                <w:szCs w:val="28"/>
              </w:rPr>
              <w:t>Cena netto</w:t>
            </w:r>
          </w:p>
        </w:tc>
        <w:tc>
          <w:tcPr>
            <w:tcW w:w="4986" w:type="dxa"/>
            <w:vAlign w:val="center"/>
          </w:tcPr>
          <w:p w14:paraId="69542E61" w14:textId="77777777" w:rsidR="008275A5" w:rsidRPr="008325C3" w:rsidRDefault="001F41A0">
            <w:pPr>
              <w:rPr>
                <w:sz w:val="28"/>
                <w:szCs w:val="28"/>
              </w:rPr>
            </w:pPr>
            <w:r w:rsidRPr="008325C3">
              <w:rPr>
                <w:sz w:val="28"/>
                <w:szCs w:val="28"/>
              </w:rPr>
              <w:t>.......................................................... zł</w:t>
            </w:r>
          </w:p>
        </w:tc>
      </w:tr>
      <w:tr w:rsidR="008275A5" w14:paraId="794A583B" w14:textId="77777777">
        <w:trPr>
          <w:jc w:val="center"/>
        </w:trPr>
        <w:tc>
          <w:tcPr>
            <w:tcW w:w="4986" w:type="dxa"/>
            <w:vAlign w:val="center"/>
          </w:tcPr>
          <w:p w14:paraId="3260A7CE" w14:textId="77777777" w:rsidR="008275A5" w:rsidRPr="008325C3" w:rsidRDefault="001F41A0">
            <w:pPr>
              <w:rPr>
                <w:sz w:val="28"/>
                <w:szCs w:val="28"/>
                <w:lang w:val="pl-PL"/>
              </w:rPr>
            </w:pPr>
            <w:r w:rsidRPr="008325C3">
              <w:rPr>
                <w:sz w:val="28"/>
                <w:szCs w:val="28"/>
                <w:lang w:val="pl-PL"/>
              </w:rPr>
              <w:t>Podatek VAT, stawka i kwota</w:t>
            </w:r>
          </w:p>
        </w:tc>
        <w:tc>
          <w:tcPr>
            <w:tcW w:w="4986" w:type="dxa"/>
            <w:vAlign w:val="center"/>
          </w:tcPr>
          <w:p w14:paraId="4112621A" w14:textId="77777777" w:rsidR="008275A5" w:rsidRPr="008325C3" w:rsidRDefault="001F41A0">
            <w:pPr>
              <w:rPr>
                <w:sz w:val="28"/>
                <w:szCs w:val="28"/>
              </w:rPr>
            </w:pPr>
            <w:r w:rsidRPr="008325C3">
              <w:rPr>
                <w:sz w:val="28"/>
                <w:szCs w:val="28"/>
              </w:rPr>
              <w:t>.......... %    .......................................................... zł</w:t>
            </w:r>
          </w:p>
        </w:tc>
      </w:tr>
      <w:tr w:rsidR="008275A5" w14:paraId="1F609F31" w14:textId="77777777">
        <w:trPr>
          <w:jc w:val="center"/>
        </w:trPr>
        <w:tc>
          <w:tcPr>
            <w:tcW w:w="4986" w:type="dxa"/>
            <w:vAlign w:val="center"/>
          </w:tcPr>
          <w:p w14:paraId="3427D901" w14:textId="77777777" w:rsidR="008275A5" w:rsidRPr="008325C3" w:rsidRDefault="001F41A0">
            <w:pPr>
              <w:rPr>
                <w:sz w:val="28"/>
                <w:szCs w:val="28"/>
              </w:rPr>
            </w:pPr>
            <w:r w:rsidRPr="008325C3">
              <w:rPr>
                <w:sz w:val="28"/>
                <w:szCs w:val="28"/>
              </w:rPr>
              <w:t>Cena brutto</w:t>
            </w:r>
          </w:p>
        </w:tc>
        <w:tc>
          <w:tcPr>
            <w:tcW w:w="4986" w:type="dxa"/>
            <w:vAlign w:val="center"/>
          </w:tcPr>
          <w:p w14:paraId="77BCC1B8" w14:textId="77777777" w:rsidR="008275A5" w:rsidRPr="008325C3" w:rsidRDefault="001F41A0">
            <w:pPr>
              <w:rPr>
                <w:sz w:val="28"/>
                <w:szCs w:val="28"/>
              </w:rPr>
            </w:pPr>
            <w:r w:rsidRPr="008325C3">
              <w:rPr>
                <w:sz w:val="28"/>
                <w:szCs w:val="28"/>
              </w:rPr>
              <w:t>.......................................................... zł</w:t>
            </w:r>
          </w:p>
        </w:tc>
      </w:tr>
      <w:tr w:rsidR="008275A5" w14:paraId="1CF861FF" w14:textId="77777777">
        <w:trPr>
          <w:jc w:val="center"/>
        </w:trPr>
        <w:tc>
          <w:tcPr>
            <w:tcW w:w="4986" w:type="dxa"/>
            <w:vAlign w:val="center"/>
          </w:tcPr>
          <w:p w14:paraId="58C7CB47" w14:textId="77777777" w:rsidR="008275A5" w:rsidRPr="008325C3" w:rsidRDefault="001F41A0">
            <w:pPr>
              <w:rPr>
                <w:sz w:val="28"/>
                <w:szCs w:val="28"/>
              </w:rPr>
            </w:pPr>
            <w:r w:rsidRPr="008325C3">
              <w:rPr>
                <w:sz w:val="28"/>
                <w:szCs w:val="28"/>
              </w:rPr>
              <w:t>Słownie brutto</w:t>
            </w:r>
          </w:p>
        </w:tc>
        <w:tc>
          <w:tcPr>
            <w:tcW w:w="4986" w:type="dxa"/>
            <w:vAlign w:val="center"/>
          </w:tcPr>
          <w:p w14:paraId="03CE50A4" w14:textId="77777777" w:rsidR="008275A5" w:rsidRPr="008325C3" w:rsidRDefault="001F41A0">
            <w:pPr>
              <w:rPr>
                <w:sz w:val="28"/>
                <w:szCs w:val="28"/>
              </w:rPr>
            </w:pPr>
            <w:r w:rsidRPr="008325C3">
              <w:rPr>
                <w:sz w:val="28"/>
                <w:szCs w:val="28"/>
              </w:rPr>
              <w:t>.....................................................................................</w:t>
            </w:r>
          </w:p>
        </w:tc>
      </w:tr>
    </w:tbl>
    <w:p w14:paraId="7FD432DF" w14:textId="77777777" w:rsidR="008275A5" w:rsidRDefault="008275A5"/>
    <w:p w14:paraId="0AB0A0E8" w14:textId="77777777" w:rsidR="008275A5" w:rsidRPr="008325C3" w:rsidRDefault="001F41A0">
      <w:pPr>
        <w:spacing w:after="60" w:line="252" w:lineRule="auto"/>
        <w:rPr>
          <w:lang w:val="pl-PL"/>
        </w:rPr>
      </w:pPr>
      <w:r w:rsidRPr="008325C3">
        <w:rPr>
          <w:lang w:val="pl-PL"/>
        </w:rPr>
        <w:t>Cena brutto stanowi cenę oferty podlegającą ocenie w kryterium cena.</w:t>
      </w:r>
    </w:p>
    <w:p w14:paraId="35199C8E" w14:textId="77D55ADB" w:rsidR="008275A5" w:rsidRPr="008325C3" w:rsidRDefault="001F41A0">
      <w:pPr>
        <w:spacing w:after="60" w:line="252" w:lineRule="auto"/>
        <w:rPr>
          <w:lang w:val="pl-PL"/>
        </w:rPr>
      </w:pPr>
      <w:r w:rsidRPr="008325C3">
        <w:rPr>
          <w:lang w:val="pl-PL"/>
        </w:rPr>
        <w:t xml:space="preserve">Oświadczam, że cena ryczałtowa obejmuje całość przedmiotu zamówienia zgodnie z Zapytaniem ofertowym, Załącznikiem nr 2 oraz wzorem umowy, w tym w szczególności koszty opracowania rozwiązań technicznych, produkcji albo kompletacji linii, dostawy, transportu, rozładunku, wniesienia, ustawienia, montażu, instalacji, konfiguracji, integracji, uruchomienia, </w:t>
      </w:r>
      <w:r w:rsidR="00E57E5D" w:rsidRPr="00E57E5D">
        <w:rPr>
          <w:lang w:val="pl-PL"/>
        </w:rPr>
        <w:t xml:space="preserve">testów, prób, odbiorów, instruktażu technicznego personelu Zamawiającego, dokumentacji, instrukcji, certyfikatów, deklaracji zgodności, </w:t>
      </w:r>
      <w:proofErr w:type="spellStart"/>
      <w:r w:rsidR="00E57E5D" w:rsidRPr="00E57E5D">
        <w:rPr>
          <w:lang w:val="pl-PL"/>
        </w:rPr>
        <w:t>oznakowań</w:t>
      </w:r>
      <w:proofErr w:type="spellEnd"/>
      <w:r w:rsidR="00E57E5D" w:rsidRPr="00E57E5D">
        <w:rPr>
          <w:lang w:val="pl-PL"/>
        </w:rPr>
        <w:t>, gwarancji, serwisu gwarancyjnego</w:t>
      </w:r>
      <w:r w:rsidR="00E57E5D">
        <w:rPr>
          <w:lang w:val="pl-PL"/>
        </w:rPr>
        <w:t xml:space="preserve"> </w:t>
      </w:r>
      <w:r w:rsidRPr="008325C3">
        <w:rPr>
          <w:lang w:val="pl-PL"/>
        </w:rPr>
        <w:t>oraz wszystkich obowiązków wymaganych do prawidłowego odbioru i użytkowania przedmiotu zamówienia.</w:t>
      </w:r>
    </w:p>
    <w:p w14:paraId="3297B6DF" w14:textId="77777777" w:rsidR="008275A5" w:rsidRPr="008325C3" w:rsidRDefault="001F41A0">
      <w:pPr>
        <w:spacing w:after="60" w:line="252" w:lineRule="auto"/>
        <w:rPr>
          <w:lang w:val="pl-PL"/>
        </w:rPr>
      </w:pPr>
      <w:r w:rsidRPr="008325C3">
        <w:rPr>
          <w:lang w:val="pl-PL"/>
        </w:rPr>
        <w:t>Szczegółowe rozbicie ceny oferty zgodne z budżetem projektu, Zadanie 5:</w:t>
      </w:r>
    </w:p>
    <w:tbl>
      <w:tblPr>
        <w:tblStyle w:val="Tabela-Siatka"/>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986"/>
        <w:gridCol w:w="4986"/>
      </w:tblGrid>
      <w:tr w:rsidR="008275A5" w14:paraId="77BE19B2" w14:textId="77777777">
        <w:trPr>
          <w:jc w:val="center"/>
        </w:trPr>
        <w:tc>
          <w:tcPr>
            <w:tcW w:w="4986" w:type="dxa"/>
            <w:shd w:val="clear" w:color="auto" w:fill="D9EAF7"/>
            <w:vAlign w:val="center"/>
          </w:tcPr>
          <w:p w14:paraId="014F6733" w14:textId="77777777" w:rsidR="008275A5" w:rsidRPr="008325C3" w:rsidRDefault="001F41A0">
            <w:pPr>
              <w:rPr>
                <w:sz w:val="28"/>
                <w:szCs w:val="28"/>
              </w:rPr>
            </w:pPr>
            <w:proofErr w:type="spellStart"/>
            <w:r w:rsidRPr="008325C3">
              <w:rPr>
                <w:b/>
                <w:sz w:val="28"/>
                <w:szCs w:val="28"/>
              </w:rPr>
              <w:lastRenderedPageBreak/>
              <w:t>Zakres</w:t>
            </w:r>
            <w:proofErr w:type="spellEnd"/>
          </w:p>
        </w:tc>
        <w:tc>
          <w:tcPr>
            <w:tcW w:w="4986" w:type="dxa"/>
            <w:shd w:val="clear" w:color="auto" w:fill="D9EAF7"/>
            <w:vAlign w:val="center"/>
          </w:tcPr>
          <w:p w14:paraId="5E36CF5D" w14:textId="77777777" w:rsidR="008275A5" w:rsidRPr="008325C3" w:rsidRDefault="001F41A0">
            <w:pPr>
              <w:rPr>
                <w:sz w:val="28"/>
                <w:szCs w:val="28"/>
              </w:rPr>
            </w:pPr>
            <w:r w:rsidRPr="008325C3">
              <w:rPr>
                <w:b/>
                <w:sz w:val="28"/>
                <w:szCs w:val="28"/>
              </w:rPr>
              <w:t>Cena brutto</w:t>
            </w:r>
          </w:p>
        </w:tc>
      </w:tr>
      <w:tr w:rsidR="008275A5" w14:paraId="39E1E28B" w14:textId="77777777">
        <w:trPr>
          <w:jc w:val="center"/>
        </w:trPr>
        <w:tc>
          <w:tcPr>
            <w:tcW w:w="4986" w:type="dxa"/>
            <w:vAlign w:val="center"/>
          </w:tcPr>
          <w:p w14:paraId="52ECB115" w14:textId="77777777" w:rsidR="008275A5" w:rsidRPr="008325C3" w:rsidRDefault="001F41A0">
            <w:pPr>
              <w:rPr>
                <w:sz w:val="28"/>
                <w:szCs w:val="28"/>
                <w:lang w:val="pl-PL"/>
              </w:rPr>
            </w:pPr>
            <w:r w:rsidRPr="008325C3">
              <w:rPr>
                <w:sz w:val="28"/>
                <w:szCs w:val="28"/>
                <w:lang w:val="pl-PL"/>
              </w:rPr>
              <w:t>Dostawa, instalacja i uruchomienie linii produkcyjnej</w:t>
            </w:r>
          </w:p>
        </w:tc>
        <w:tc>
          <w:tcPr>
            <w:tcW w:w="4986" w:type="dxa"/>
            <w:vAlign w:val="center"/>
          </w:tcPr>
          <w:p w14:paraId="5D52505D" w14:textId="77777777" w:rsidR="008275A5" w:rsidRPr="008325C3" w:rsidRDefault="001F41A0">
            <w:pPr>
              <w:rPr>
                <w:sz w:val="28"/>
                <w:szCs w:val="28"/>
              </w:rPr>
            </w:pPr>
            <w:r w:rsidRPr="008325C3">
              <w:rPr>
                <w:sz w:val="28"/>
                <w:szCs w:val="28"/>
              </w:rPr>
              <w:t>.......................................................... zł</w:t>
            </w:r>
          </w:p>
        </w:tc>
      </w:tr>
      <w:tr w:rsidR="008275A5" w14:paraId="50F4C3DB" w14:textId="77777777">
        <w:trPr>
          <w:jc w:val="center"/>
        </w:trPr>
        <w:tc>
          <w:tcPr>
            <w:tcW w:w="4986" w:type="dxa"/>
            <w:vAlign w:val="center"/>
          </w:tcPr>
          <w:p w14:paraId="29BCB169" w14:textId="77777777" w:rsidR="008275A5" w:rsidRPr="008325C3" w:rsidRDefault="001F41A0">
            <w:pPr>
              <w:rPr>
                <w:sz w:val="28"/>
                <w:szCs w:val="28"/>
                <w:lang w:val="pl-PL"/>
              </w:rPr>
            </w:pPr>
            <w:r w:rsidRPr="008325C3">
              <w:rPr>
                <w:sz w:val="28"/>
                <w:szCs w:val="28"/>
                <w:lang w:val="pl-PL"/>
              </w:rPr>
              <w:t>SUMA, zgodna z ceną brutto powyżej</w:t>
            </w:r>
          </w:p>
        </w:tc>
        <w:tc>
          <w:tcPr>
            <w:tcW w:w="4986" w:type="dxa"/>
            <w:vAlign w:val="center"/>
          </w:tcPr>
          <w:p w14:paraId="46EEC47D" w14:textId="77777777" w:rsidR="008275A5" w:rsidRPr="008325C3" w:rsidRDefault="001F41A0">
            <w:pPr>
              <w:rPr>
                <w:sz w:val="28"/>
                <w:szCs w:val="28"/>
              </w:rPr>
            </w:pPr>
            <w:r w:rsidRPr="008325C3">
              <w:rPr>
                <w:sz w:val="28"/>
                <w:szCs w:val="28"/>
              </w:rPr>
              <w:t>.......................................................... zł</w:t>
            </w:r>
          </w:p>
        </w:tc>
      </w:tr>
    </w:tbl>
    <w:p w14:paraId="590A773B" w14:textId="77777777" w:rsidR="008275A5" w:rsidRDefault="008275A5"/>
    <w:p w14:paraId="018D0800" w14:textId="77777777" w:rsidR="008275A5" w:rsidRPr="008325C3" w:rsidRDefault="001F41A0">
      <w:pPr>
        <w:spacing w:after="60" w:line="252" w:lineRule="auto"/>
        <w:rPr>
          <w:lang w:val="pl-PL"/>
        </w:rPr>
      </w:pPr>
      <w:r w:rsidRPr="008325C3">
        <w:rPr>
          <w:lang w:val="pl-PL"/>
        </w:rPr>
        <w:t>Oświadczam, że powyższe rozbicie ma charakter informacyjny i rozliczeniowy oraz nie zmienia ryczałtowego charakteru wynagrodzenia ani zakresu obowiązków Wykonawcy.</w:t>
      </w:r>
    </w:p>
    <w:p w14:paraId="1A789B41" w14:textId="77777777" w:rsidR="008275A5" w:rsidRPr="008325C3" w:rsidRDefault="001F41A0">
      <w:pPr>
        <w:rPr>
          <w:lang w:val="pl-PL"/>
        </w:rPr>
      </w:pPr>
      <w:r w:rsidRPr="008325C3">
        <w:rPr>
          <w:b/>
          <w:sz w:val="24"/>
          <w:lang w:val="pl-PL"/>
        </w:rPr>
        <w:t>D. KRYTERIA POZACENOWE</w:t>
      </w:r>
    </w:p>
    <w:p w14:paraId="1FE8C962" w14:textId="77777777" w:rsidR="008275A5" w:rsidRPr="008325C3" w:rsidRDefault="001F41A0">
      <w:pPr>
        <w:rPr>
          <w:lang w:val="pl-PL"/>
        </w:rPr>
      </w:pPr>
      <w:r w:rsidRPr="008325C3">
        <w:rPr>
          <w:b/>
          <w:sz w:val="22"/>
          <w:lang w:val="pl-PL"/>
        </w:rPr>
        <w:t>D.1. Okres gwarancji</w:t>
      </w:r>
    </w:p>
    <w:p w14:paraId="40827F7E" w14:textId="77777777" w:rsidR="008275A5" w:rsidRPr="008325C3" w:rsidRDefault="001F41A0">
      <w:pPr>
        <w:spacing w:after="60" w:line="252" w:lineRule="auto"/>
        <w:rPr>
          <w:lang w:val="pl-PL"/>
        </w:rPr>
      </w:pPr>
      <w:r w:rsidRPr="008325C3">
        <w:rPr>
          <w:lang w:val="pl-PL"/>
        </w:rPr>
        <w:t>Oferuję .............. miesięcy gwarancji na kompletną automatyczną modułową linię produkcyjną, obejmującą wszystkie dostarczone urządzenia, moduły, podzespoły, systemy sterowania, oprogramowanie, instalację, konfigurację, integrację i uruchomienie.</w:t>
      </w:r>
    </w:p>
    <w:p w14:paraId="6961E085" w14:textId="77777777" w:rsidR="008275A5" w:rsidRPr="008325C3" w:rsidRDefault="001F41A0">
      <w:pPr>
        <w:spacing w:after="60" w:line="252" w:lineRule="auto"/>
        <w:rPr>
          <w:lang w:val="pl-PL"/>
        </w:rPr>
      </w:pPr>
      <w:r w:rsidRPr="008325C3">
        <w:rPr>
          <w:lang w:val="pl-PL"/>
        </w:rPr>
        <w:t>Okres gwarancji liczony będzie od dnia podpisania protokołu odbioru końcowego bez wad istotnych.</w:t>
      </w:r>
    </w:p>
    <w:p w14:paraId="6AEF4B72" w14:textId="77777777" w:rsidR="008275A5" w:rsidRPr="008325C3" w:rsidRDefault="001F41A0">
      <w:pPr>
        <w:spacing w:after="60" w:line="252" w:lineRule="auto"/>
        <w:rPr>
          <w:lang w:val="pl-PL"/>
        </w:rPr>
      </w:pPr>
      <w:r w:rsidRPr="008325C3">
        <w:rPr>
          <w:lang w:val="pl-PL"/>
        </w:rPr>
        <w:t>Oświadczam, że oferowany okres gwarancji nie jest krótszy niż minimalny okres gwarancji wymagany w Zapytaniu ofertowym.</w:t>
      </w:r>
    </w:p>
    <w:p w14:paraId="792E3B4A" w14:textId="77777777" w:rsidR="008275A5" w:rsidRPr="008325C3" w:rsidRDefault="001F41A0">
      <w:pPr>
        <w:rPr>
          <w:lang w:val="pl-PL"/>
        </w:rPr>
      </w:pPr>
      <w:r w:rsidRPr="008325C3">
        <w:rPr>
          <w:b/>
          <w:sz w:val="22"/>
          <w:lang w:val="pl-PL"/>
        </w:rPr>
        <w:t>D.2. Termin realizacji i kamienie milowe</w:t>
      </w:r>
    </w:p>
    <w:p w14:paraId="7DA56EDB" w14:textId="11D8F8F2" w:rsidR="008275A5" w:rsidRPr="008325C3" w:rsidRDefault="00BE3664">
      <w:pPr>
        <w:spacing w:after="60" w:line="252" w:lineRule="auto"/>
        <w:rPr>
          <w:lang w:val="pl-PL"/>
        </w:rPr>
      </w:pPr>
      <w:r w:rsidRPr="00BE3664">
        <w:rPr>
          <w:lang w:val="pl-PL"/>
        </w:rPr>
        <w:t>Deklarowany termin wykonania całości zamówienia, rozumiany jako dostawa, instalacja, konfiguracja, integracja, uruchomienie, testy, przeprowadzenie instruktażu technicznego personelu Zamawiającego, przekazanie kompletnej dokumentacji oraz podpisanie protokołu odbioru końcowego bez wad istotnych</w:t>
      </w:r>
      <w:r w:rsidR="001F41A0" w:rsidRPr="008325C3">
        <w:rPr>
          <w:lang w:val="pl-PL"/>
        </w:rPr>
        <w:t>:</w:t>
      </w:r>
    </w:p>
    <w:p w14:paraId="4E9AB3D4" w14:textId="77777777" w:rsidR="008275A5" w:rsidRPr="008325C3" w:rsidRDefault="001F41A0">
      <w:pPr>
        <w:spacing w:after="60" w:line="252" w:lineRule="auto"/>
        <w:rPr>
          <w:lang w:val="pl-PL"/>
        </w:rPr>
      </w:pPr>
      <w:r w:rsidRPr="008325C3">
        <w:rPr>
          <w:lang w:val="pl-PL"/>
        </w:rPr>
        <w:t>.......................................................... dzień, miesiąc, rok</w:t>
      </w:r>
    </w:p>
    <w:p w14:paraId="1FF1B7FD" w14:textId="77777777" w:rsidR="008275A5" w:rsidRPr="008325C3" w:rsidRDefault="001F41A0">
      <w:pPr>
        <w:spacing w:after="60" w:line="252" w:lineRule="auto"/>
        <w:rPr>
          <w:lang w:val="pl-PL"/>
        </w:rPr>
      </w:pPr>
      <w:r w:rsidRPr="008325C3">
        <w:rPr>
          <w:lang w:val="pl-PL"/>
        </w:rPr>
        <w:t>Oświadczam, że terminy kamieni milowych, wartości etapów i termin końcowy realizacji oferuję zgodnie z Harmonogramem kamieni milowych stanowiącym Załącznik nr 3, który składam wraz z ofertą. Zachowuję kolejność technologiczną etapów i zobowiązuję się zrealizować przedmiot zamówienia nie później niż w terminie wskazanym w Zapytaniu ofertowym.</w:t>
      </w:r>
    </w:p>
    <w:p w14:paraId="172C34F0" w14:textId="77777777" w:rsidR="008275A5" w:rsidRPr="008325C3" w:rsidRDefault="001F41A0">
      <w:pPr>
        <w:rPr>
          <w:lang w:val="pl-PL"/>
        </w:rPr>
      </w:pPr>
      <w:r w:rsidRPr="008325C3">
        <w:rPr>
          <w:b/>
          <w:sz w:val="24"/>
          <w:lang w:val="pl-PL"/>
        </w:rPr>
        <w:t>E. OŚWIADCZENIA WYKONAWCY</w:t>
      </w:r>
    </w:p>
    <w:p w14:paraId="15F78E5E" w14:textId="77777777" w:rsidR="008275A5" w:rsidRPr="008325C3" w:rsidRDefault="001F41A0">
      <w:pPr>
        <w:spacing w:after="60" w:line="252" w:lineRule="auto"/>
        <w:rPr>
          <w:lang w:val="pl-PL"/>
        </w:rPr>
      </w:pPr>
      <w:r w:rsidRPr="008325C3">
        <w:rPr>
          <w:lang w:val="pl-PL"/>
        </w:rPr>
        <w:t>1. Zapoznałem się z treścią Zapytania ofertowego nr 39/23/Z5/01 wraz z załącznikami i akceptuję je bez zastrzeżeń, w tym wzór umowy stanowiący Załącznik nr 4.</w:t>
      </w:r>
    </w:p>
    <w:p w14:paraId="551D61F2" w14:textId="77777777" w:rsidR="008275A5" w:rsidRPr="008325C3" w:rsidRDefault="001F41A0">
      <w:pPr>
        <w:spacing w:after="60" w:line="252" w:lineRule="auto"/>
        <w:rPr>
          <w:lang w:val="pl-PL"/>
        </w:rPr>
      </w:pPr>
      <w:r w:rsidRPr="008325C3">
        <w:rPr>
          <w:lang w:val="pl-PL"/>
        </w:rPr>
        <w:t>2. Spełniam warunki udziału w postępowaniu określone w Zapytaniu ofertowym.</w:t>
      </w:r>
    </w:p>
    <w:p w14:paraId="63436AC9" w14:textId="0049B657" w:rsidR="008275A5" w:rsidRPr="008325C3" w:rsidRDefault="001F41A0">
      <w:pPr>
        <w:spacing w:after="60" w:line="252" w:lineRule="auto"/>
        <w:rPr>
          <w:lang w:val="pl-PL"/>
        </w:rPr>
      </w:pPr>
      <w:r w:rsidRPr="008325C3">
        <w:rPr>
          <w:lang w:val="pl-PL"/>
        </w:rPr>
        <w:t xml:space="preserve">3. </w:t>
      </w:r>
      <w:r w:rsidR="00551780" w:rsidRPr="00551780">
        <w:rPr>
          <w:lang w:val="pl-PL"/>
        </w:rPr>
        <w:t>Wykonawca nie jest powiązany kapitałowo ani osobowo z Zamawiającym, osobami upoważnionymi do zaciągania zobowiązań w imieniu Zamawiającego ani osobami wykonującymi czynności związane z przygotowaniem lub prowadzeniem postępowania, w rozumieniu Zapytania ofertowego oraz zasad obowiązujących przy udzielaniu zamówień w projektach finansowanych ze środków programu Fundusze Europejskie dla Pomorza Zachodniego 2021-2027</w:t>
      </w:r>
      <w:r w:rsidRPr="008325C3">
        <w:rPr>
          <w:lang w:val="pl-PL"/>
        </w:rPr>
        <w:t>.</w:t>
      </w:r>
    </w:p>
    <w:p w14:paraId="2C64941C" w14:textId="77777777" w:rsidR="008275A5" w:rsidRPr="008325C3" w:rsidRDefault="001F41A0">
      <w:pPr>
        <w:spacing w:after="60" w:line="252" w:lineRule="auto"/>
        <w:rPr>
          <w:lang w:val="pl-PL"/>
        </w:rPr>
      </w:pPr>
      <w:r w:rsidRPr="008325C3">
        <w:rPr>
          <w:lang w:val="pl-PL"/>
        </w:rPr>
        <w:t>4. Wykonawca nie podlega wykluczeniu z udziału w postępowaniu na podstawie przesłanek wskazanych w Zapytaniu ofertowym.</w:t>
      </w:r>
    </w:p>
    <w:p w14:paraId="2992D003" w14:textId="77777777" w:rsidR="008275A5" w:rsidRPr="008325C3" w:rsidRDefault="001F41A0">
      <w:pPr>
        <w:spacing w:after="60" w:line="252" w:lineRule="auto"/>
        <w:rPr>
          <w:lang w:val="pl-PL"/>
        </w:rPr>
      </w:pPr>
      <w:r w:rsidRPr="008325C3">
        <w:rPr>
          <w:lang w:val="pl-PL"/>
        </w:rPr>
        <w:t>5. Wykonawca nie podlega wykluczeniu na podstawie art. 7 ust. 1 ustawy z dnia 13 kwietnia 2022 r. o szczególnych rozwiązaniach w zakresie przeciwdziałania wspieraniu agresji na Ukrainę oraz służących ochronie bezpieczeństwa narodowego.</w:t>
      </w:r>
    </w:p>
    <w:p w14:paraId="0042D4C4" w14:textId="77777777" w:rsidR="008275A5" w:rsidRPr="008325C3" w:rsidRDefault="001F41A0">
      <w:pPr>
        <w:spacing w:after="60" w:line="252" w:lineRule="auto"/>
        <w:rPr>
          <w:lang w:val="pl-PL"/>
        </w:rPr>
      </w:pPr>
      <w:r w:rsidRPr="008325C3">
        <w:rPr>
          <w:lang w:val="pl-PL"/>
        </w:rPr>
        <w:t>6. Wykonawca nie podlega wykluczeniu na podstawie art. 5k rozporządzenia Rady UE nr 833/2014.</w:t>
      </w:r>
    </w:p>
    <w:p w14:paraId="1EE9163B" w14:textId="07AC693A" w:rsidR="008275A5" w:rsidRPr="008325C3" w:rsidRDefault="001F41A0">
      <w:pPr>
        <w:spacing w:after="60" w:line="252" w:lineRule="auto"/>
        <w:rPr>
          <w:lang w:val="pl-PL"/>
        </w:rPr>
      </w:pPr>
      <w:r w:rsidRPr="008325C3">
        <w:rPr>
          <w:lang w:val="pl-PL"/>
        </w:rPr>
        <w:t xml:space="preserve">7. </w:t>
      </w:r>
      <w:r w:rsidR="00421A11" w:rsidRPr="00421A11">
        <w:rPr>
          <w:lang w:val="pl-PL"/>
        </w:rPr>
        <w:t xml:space="preserve">Oferowana automatyczna modułowa linia produkcyjna </w:t>
      </w:r>
      <w:proofErr w:type="spellStart"/>
      <w:r w:rsidR="00421A11" w:rsidRPr="00421A11">
        <w:rPr>
          <w:lang w:val="pl-PL"/>
        </w:rPr>
        <w:t>patchcordów</w:t>
      </w:r>
      <w:proofErr w:type="spellEnd"/>
      <w:r w:rsidR="00421A11" w:rsidRPr="00421A11">
        <w:rPr>
          <w:lang w:val="pl-PL"/>
        </w:rPr>
        <w:t xml:space="preserve"> światłowodowych, wraz z wyposażeniem, modułami, podzespołami, systemem sterowania, oprogramowaniem, oprzyrządowaniem oraz usługami instalacji i uruchomienia, będzie spełniać wszystkie wymagania minimalne określone w Zapytaniu ofertowym oraz Załączniku nr 2, po wykonaniu, instalacji, integracji, uruchomieniu i odbiorze</w:t>
      </w:r>
      <w:r w:rsidRPr="008325C3">
        <w:rPr>
          <w:lang w:val="pl-PL"/>
        </w:rPr>
        <w:t>.</w:t>
      </w:r>
    </w:p>
    <w:p w14:paraId="6F06A3A8" w14:textId="77777777" w:rsidR="008275A5" w:rsidRPr="008325C3" w:rsidRDefault="001F41A0">
      <w:pPr>
        <w:spacing w:after="60" w:line="252" w:lineRule="auto"/>
        <w:rPr>
          <w:lang w:val="pl-PL"/>
        </w:rPr>
      </w:pPr>
      <w:r w:rsidRPr="008325C3">
        <w:rPr>
          <w:lang w:val="pl-PL"/>
        </w:rPr>
        <w:t xml:space="preserve">8. Wszystkie oferowane urządzenia, moduły, podzespoły, elementy automatyki, elementy wykonawcze, systemy sterowania, kamery, czujniki, stanowiska robocze, elementy transportu wewnętrznego oraz pozostałe </w:t>
      </w:r>
      <w:r w:rsidRPr="008325C3">
        <w:rPr>
          <w:lang w:val="pl-PL"/>
        </w:rPr>
        <w:lastRenderedPageBreak/>
        <w:t>komponenty wchodzące w skład linii będą fabrycznie nowe, kompletne, wolne od wad fizycznych i prawnych oraz dopuszczone do obrotu i użytkowania zgodnie z obowiązującymi przepisami.</w:t>
      </w:r>
    </w:p>
    <w:p w14:paraId="6CC16488" w14:textId="77777777" w:rsidR="008275A5" w:rsidRPr="008325C3" w:rsidRDefault="001F41A0">
      <w:pPr>
        <w:spacing w:after="60" w:line="252" w:lineRule="auto"/>
        <w:rPr>
          <w:lang w:val="pl-PL"/>
        </w:rPr>
      </w:pPr>
      <w:r w:rsidRPr="008325C3">
        <w:rPr>
          <w:lang w:val="pl-PL"/>
        </w:rPr>
        <w:t>9. Oferowana linia produkcyjna będzie kompletna i gotowa do uruchomienia oraz użytkowania zgodnie z przeznaczeniem po wykonaniu instalacji, konfiguracji, integracji, testów i odbioru końcowego.</w:t>
      </w:r>
    </w:p>
    <w:p w14:paraId="523AA307" w14:textId="4D87CE40" w:rsidR="008275A5" w:rsidRPr="008325C3" w:rsidRDefault="001F41A0">
      <w:pPr>
        <w:spacing w:after="60" w:line="252" w:lineRule="auto"/>
        <w:rPr>
          <w:lang w:val="pl-PL"/>
        </w:rPr>
      </w:pPr>
      <w:r w:rsidRPr="008325C3">
        <w:rPr>
          <w:lang w:val="pl-PL"/>
        </w:rPr>
        <w:t xml:space="preserve">10. </w:t>
      </w:r>
      <w:r w:rsidR="001F2964" w:rsidRPr="001F2964">
        <w:rPr>
          <w:lang w:val="pl-PL"/>
        </w:rPr>
        <w:t>Parametry oferowanej linii oraz jej głównych założeń funkcjonalnych wynikają z opisu koncepcji wykonania linii produkcyjnej złożonego wraz z ofertą oraz z oświadczeń Wykonawcy. Pełne potwierdzenie parametrów technicznych, użytkowych, funkcjonalnych, jakościowych i bezpieczeństwa nastąpi na etapach realizacji, testów, uruchomienia i odbioru, zgodnie z Zapytaniem ofertowym, Specyfikacją i wzorem umowy</w:t>
      </w:r>
      <w:r w:rsidRPr="008325C3">
        <w:rPr>
          <w:lang w:val="pl-PL"/>
        </w:rPr>
        <w:t>.</w:t>
      </w:r>
    </w:p>
    <w:p w14:paraId="2E8D137E" w14:textId="77777777" w:rsidR="008275A5" w:rsidRPr="008325C3" w:rsidRDefault="001F41A0">
      <w:pPr>
        <w:spacing w:after="60" w:line="252" w:lineRule="auto"/>
        <w:rPr>
          <w:lang w:val="pl-PL"/>
        </w:rPr>
      </w:pPr>
      <w:r w:rsidRPr="008325C3">
        <w:rPr>
          <w:lang w:val="pl-PL"/>
        </w:rPr>
        <w:t>11. Oferowana linia produkcyjna będzie objęta ochroną gwarancyjną przez okres wskazany w ofercie, a całkowity koszt zapewnienia tej ochrony jest wliczony w cenę oferty.</w:t>
      </w:r>
    </w:p>
    <w:p w14:paraId="75319B57" w14:textId="77777777" w:rsidR="008275A5" w:rsidRPr="008325C3" w:rsidRDefault="001F41A0">
      <w:pPr>
        <w:spacing w:after="60" w:line="252" w:lineRule="auto"/>
        <w:rPr>
          <w:lang w:val="pl-PL"/>
        </w:rPr>
      </w:pPr>
      <w:r w:rsidRPr="008325C3">
        <w:rPr>
          <w:lang w:val="pl-PL"/>
        </w:rPr>
        <w:t>12. Gwarancja obejmuje co najmniej dostarczone urządzenia, moduły, podzespoły, systemy sterowania, oprogramowanie, instalację, konfigurację, integrację, uruchomienie oraz usuwanie wad i usterek na zasadach określonych w Zapytaniu ofertowym i wzorze umowy.</w:t>
      </w:r>
    </w:p>
    <w:p w14:paraId="0B215F41" w14:textId="77777777" w:rsidR="008275A5" w:rsidRPr="008325C3" w:rsidRDefault="001F41A0">
      <w:pPr>
        <w:spacing w:after="60" w:line="252" w:lineRule="auto"/>
        <w:rPr>
          <w:lang w:val="pl-PL"/>
        </w:rPr>
      </w:pPr>
      <w:r w:rsidRPr="008325C3">
        <w:rPr>
          <w:lang w:val="pl-PL"/>
        </w:rPr>
        <w:t xml:space="preserve">13. Wymagana ochrona gwarancyjna nie jest oparta wyłącznie na zewnętrznej polisie ubezpieczeniowej, pakiecie </w:t>
      </w:r>
      <w:proofErr w:type="spellStart"/>
      <w:r w:rsidRPr="008325C3">
        <w:rPr>
          <w:lang w:val="pl-PL"/>
        </w:rPr>
        <w:t>assistance</w:t>
      </w:r>
      <w:proofErr w:type="spellEnd"/>
      <w:r w:rsidRPr="008325C3">
        <w:rPr>
          <w:lang w:val="pl-PL"/>
        </w:rPr>
        <w:t>, ubezpieczeniu awarii albo innym produkcie ubezpieczeniowym, który nie potwierdza w sposób jednoznaczny odpowiedzialności Wykonawcy za prawidłowe działanie kompletnej linii produkcyjnej w okresie gwarancji.</w:t>
      </w:r>
    </w:p>
    <w:p w14:paraId="27E10615" w14:textId="77777777" w:rsidR="00DA1FE2" w:rsidRDefault="001F41A0">
      <w:pPr>
        <w:spacing w:after="60" w:line="252" w:lineRule="auto"/>
        <w:rPr>
          <w:lang w:val="pl-PL"/>
        </w:rPr>
      </w:pPr>
      <w:r w:rsidRPr="008325C3">
        <w:rPr>
          <w:lang w:val="pl-PL"/>
        </w:rPr>
        <w:t>14. W ramach ceny oferty, bez dodatkowych dopłat, zapewnię wykonanie wszystkich obowiązków określonych w Zapytaniu ofertowym i Załączniku nr 2.</w:t>
      </w:r>
    </w:p>
    <w:p w14:paraId="0AAF8CDF" w14:textId="0500C9D3" w:rsidR="008275A5" w:rsidRPr="008325C3" w:rsidRDefault="00DA1FE2">
      <w:pPr>
        <w:spacing w:after="60" w:line="252" w:lineRule="auto"/>
        <w:rPr>
          <w:lang w:val="pl-PL"/>
        </w:rPr>
      </w:pPr>
      <w:r>
        <w:rPr>
          <w:lang w:val="pl-PL"/>
        </w:rPr>
        <w:t xml:space="preserve">15. </w:t>
      </w:r>
      <w:r w:rsidR="00DC7979" w:rsidRPr="00DC7979">
        <w:rPr>
          <w:lang w:val="pl-PL"/>
        </w:rPr>
        <w:t xml:space="preserve">Dostarczę na etapach realizacji i odbioru dokumentację techniczną i odbiorową wymaganą Zapytaniem ofertowym, Specyfikacją i wzorem umowy, w tym instrukcje obsługi, dokumentację </w:t>
      </w:r>
      <w:proofErr w:type="spellStart"/>
      <w:r w:rsidR="00DC7979" w:rsidRPr="00DC7979">
        <w:rPr>
          <w:lang w:val="pl-PL"/>
        </w:rPr>
        <w:t>techniczno</w:t>
      </w:r>
      <w:proofErr w:type="spellEnd"/>
      <w:r w:rsidR="00DC7979" w:rsidRPr="00DC7979">
        <w:rPr>
          <w:lang w:val="pl-PL"/>
        </w:rPr>
        <w:t xml:space="preserve"> ruchową albo równoważną, deklaracje zgodności, certyfikaty, protokoły testów, protokoły uruchomienia oraz dokumenty gwarancyjne, w zakresie właściwym dla wykonanej i uruchomionej kompletnej linii produkcyjnej</w:t>
      </w:r>
      <w:r w:rsidRPr="008325C3">
        <w:rPr>
          <w:lang w:val="pl-PL"/>
        </w:rPr>
        <w:t>.</w:t>
      </w:r>
    </w:p>
    <w:p w14:paraId="0BBC0AFA" w14:textId="312A04A4" w:rsidR="008275A5" w:rsidRPr="008325C3" w:rsidRDefault="001F41A0">
      <w:pPr>
        <w:spacing w:after="60" w:line="252" w:lineRule="auto"/>
        <w:rPr>
          <w:lang w:val="pl-PL"/>
        </w:rPr>
      </w:pPr>
      <w:r w:rsidRPr="008325C3">
        <w:rPr>
          <w:lang w:val="pl-PL"/>
        </w:rPr>
        <w:t xml:space="preserve">16. </w:t>
      </w:r>
      <w:r w:rsidR="00F43E0D" w:rsidRPr="00F43E0D">
        <w:rPr>
          <w:lang w:val="pl-PL"/>
        </w:rPr>
        <w:t>Zapewnię dostawę, instalację, konfigurację, integrację, testy, uruchomienie oraz odbiór linii w miejscu realizacji zamówienia, to jest na nieruchomości przy ul. Waryńskiego 11, 78-230 Karlino</w:t>
      </w:r>
      <w:r w:rsidRPr="008325C3">
        <w:rPr>
          <w:lang w:val="pl-PL"/>
        </w:rPr>
        <w:t>.</w:t>
      </w:r>
    </w:p>
    <w:p w14:paraId="47FDC2A1" w14:textId="77777777" w:rsidR="008275A5" w:rsidRPr="008325C3" w:rsidRDefault="001F41A0">
      <w:pPr>
        <w:spacing w:after="60" w:line="252" w:lineRule="auto"/>
        <w:rPr>
          <w:lang w:val="pl-PL"/>
        </w:rPr>
      </w:pPr>
      <w:r w:rsidRPr="008325C3">
        <w:rPr>
          <w:lang w:val="pl-PL"/>
        </w:rPr>
        <w:t>17. Wykonam zamówienie zgodnie z przepisami prawa, normami, zasadami wiedzy technicznej, wymaganiami producentów zastosowanych urządzeń i podzespołów oraz wymaganiami odbiorowymi i dokumentacyjnymi określonymi w Zapytaniu ofertowym, Specyfikacji i wzorze umowy.</w:t>
      </w:r>
    </w:p>
    <w:p w14:paraId="6D2081F6" w14:textId="77777777" w:rsidR="008275A5" w:rsidRPr="008325C3" w:rsidRDefault="001F41A0">
      <w:pPr>
        <w:spacing w:after="60" w:line="252" w:lineRule="auto"/>
        <w:rPr>
          <w:lang w:val="pl-PL"/>
        </w:rPr>
      </w:pPr>
      <w:r w:rsidRPr="008325C3">
        <w:rPr>
          <w:lang w:val="pl-PL"/>
        </w:rPr>
        <w:t>18. Spełniam warunek doświadczenia oraz posiadam wymagane ubezpieczenie OC, a dokumenty potwierdzające spełnienie tych warunków składam wraz z ofertą zgodnie z Zapytaniem ofertowym.</w:t>
      </w:r>
    </w:p>
    <w:p w14:paraId="1326B4A7" w14:textId="77777777" w:rsidR="008275A5" w:rsidRPr="008325C3" w:rsidRDefault="001F41A0">
      <w:pPr>
        <w:spacing w:after="60" w:line="252" w:lineRule="auto"/>
        <w:rPr>
          <w:lang w:val="pl-PL"/>
        </w:rPr>
      </w:pPr>
      <w:r w:rsidRPr="008325C3">
        <w:rPr>
          <w:lang w:val="pl-PL"/>
        </w:rPr>
        <w:t>19. Pozostaję związany ofertą przez okres 60 dni od upływu terminu składania ofert.</w:t>
      </w:r>
    </w:p>
    <w:p w14:paraId="4EED2EED" w14:textId="77777777" w:rsidR="008275A5" w:rsidRPr="008325C3" w:rsidRDefault="001F41A0">
      <w:pPr>
        <w:spacing w:after="60" w:line="252" w:lineRule="auto"/>
        <w:rPr>
          <w:lang w:val="pl-PL"/>
        </w:rPr>
      </w:pPr>
      <w:r w:rsidRPr="008325C3">
        <w:rPr>
          <w:lang w:val="pl-PL"/>
        </w:rPr>
        <w:t>20. W przypadku wyboru mojej oferty zobowiązuję się zawrzeć umowę w terminie i w sposób wskazany przez Zamawiającego.</w:t>
      </w:r>
    </w:p>
    <w:p w14:paraId="7C2E2624" w14:textId="77777777" w:rsidR="008275A5" w:rsidRPr="008325C3" w:rsidRDefault="001F41A0">
      <w:pPr>
        <w:spacing w:after="60" w:line="252" w:lineRule="auto"/>
        <w:rPr>
          <w:lang w:val="pl-PL"/>
        </w:rPr>
      </w:pPr>
      <w:r w:rsidRPr="008325C3">
        <w:rPr>
          <w:lang w:val="pl-PL"/>
        </w:rPr>
        <w:t>21. Wszystkie informacje zawarte w ofercie są zgodne z prawdą.</w:t>
      </w:r>
    </w:p>
    <w:p w14:paraId="2E0DE89C" w14:textId="77777777" w:rsidR="00F33C0F" w:rsidRDefault="001F41A0">
      <w:pPr>
        <w:spacing w:after="60" w:line="252" w:lineRule="auto"/>
        <w:rPr>
          <w:lang w:val="pl-PL"/>
        </w:rPr>
      </w:pPr>
      <w:r w:rsidRPr="008325C3">
        <w:rPr>
          <w:lang w:val="pl-PL"/>
        </w:rPr>
        <w:t>22. Wypełniłem obowiązki informacyjne przewidziane w art. 13 albo art. 14 RODO wobec osób fizycznych, od których dane osobowe bezpośrednio lub pośrednio pozyskałem w celu ubiegania się o udzielenie zamówienia, o ile obowiązek ten dotyczy Wykonawcy.</w:t>
      </w:r>
    </w:p>
    <w:p w14:paraId="117A3070" w14:textId="2EE8EDB4" w:rsidR="008275A5" w:rsidRPr="008325C3" w:rsidRDefault="00F33C0F">
      <w:pPr>
        <w:spacing w:after="60" w:line="252" w:lineRule="auto"/>
        <w:rPr>
          <w:lang w:val="pl-PL"/>
        </w:rPr>
      </w:pPr>
      <w:r>
        <w:rPr>
          <w:lang w:val="pl-PL"/>
        </w:rPr>
        <w:t xml:space="preserve">23. </w:t>
      </w:r>
      <w:r w:rsidR="006230BB" w:rsidRPr="006230BB">
        <w:rPr>
          <w:lang w:val="pl-PL"/>
        </w:rPr>
        <w:t>Wykonawca nie podlega wykluczeniu na podstawie pozostałych przesłanek sankcyjnych wskazanych w Zapytaniu ofertowym, w tym dotyczących podmiotów wskazanych w wykazach określonych w rozporządzeniu Rady WE nr 765/2006 oraz rozporządzeniu Rady UE nr 269/2014, a także podmiotów z siedzibą w Rosji, które w ponad 50 procentach są własnością publiczną lub są pod kontrolą publiczną.</w:t>
      </w:r>
      <w:r w:rsidR="00594D41">
        <w:rPr>
          <w:lang w:val="pl-PL"/>
        </w:rPr>
        <w:br/>
      </w:r>
    </w:p>
    <w:p w14:paraId="17A0E7D2" w14:textId="77777777" w:rsidR="008275A5" w:rsidRPr="008325C3" w:rsidRDefault="001F41A0">
      <w:pPr>
        <w:rPr>
          <w:lang w:val="pl-PL"/>
        </w:rPr>
      </w:pPr>
      <w:r w:rsidRPr="008325C3">
        <w:rPr>
          <w:b/>
          <w:sz w:val="24"/>
          <w:lang w:val="pl-PL"/>
        </w:rPr>
        <w:t>F. PERSONEL, KWALIFIKACJE I ZASOBY TECHNICZNE</w:t>
      </w:r>
    </w:p>
    <w:p w14:paraId="12EA206F" w14:textId="77777777" w:rsidR="008275A5" w:rsidRPr="008325C3" w:rsidRDefault="001F41A0">
      <w:pPr>
        <w:spacing w:after="60" w:line="252" w:lineRule="auto"/>
        <w:rPr>
          <w:lang w:val="pl-PL"/>
        </w:rPr>
      </w:pPr>
      <w:r w:rsidRPr="008325C3">
        <w:rPr>
          <w:lang w:val="pl-PL"/>
        </w:rPr>
        <w:t>1. Dysponuję albo będę dysponował na czas realizacji zamówienia personelem posiadającym wiedzę, doświadczenie i kwalifikacje niezbędne do prawidłowej dostawy, instalacji, konfiguracji, integracji, uruchomienia i odbioru automatycznej modułowej linii produkcyjnej.</w:t>
      </w:r>
    </w:p>
    <w:p w14:paraId="3AEAFE31" w14:textId="77777777" w:rsidR="008275A5" w:rsidRPr="008325C3" w:rsidRDefault="001F41A0">
      <w:pPr>
        <w:spacing w:after="60" w:line="252" w:lineRule="auto"/>
        <w:rPr>
          <w:lang w:val="pl-PL"/>
        </w:rPr>
      </w:pPr>
      <w:r w:rsidRPr="008325C3">
        <w:rPr>
          <w:lang w:val="pl-PL"/>
        </w:rPr>
        <w:t>2. Zapewnię osobę odpowiedzialną za koordynację realizacji zamówienia po stronie Wykonawcy oraz osoby odpowiedzialne za montaż, automatykę, sterowanie, konfigurację, testy i uruchomienie linii.</w:t>
      </w:r>
    </w:p>
    <w:p w14:paraId="64267CA8" w14:textId="77777777" w:rsidR="008275A5" w:rsidRPr="008325C3" w:rsidRDefault="001F41A0">
      <w:pPr>
        <w:spacing w:after="60" w:line="252" w:lineRule="auto"/>
        <w:rPr>
          <w:lang w:val="pl-PL"/>
        </w:rPr>
      </w:pPr>
      <w:r w:rsidRPr="008325C3">
        <w:rPr>
          <w:lang w:val="pl-PL"/>
        </w:rPr>
        <w:t>3. Personel skierowany do realizacji zamówienia będzie posiadał wymagane uprawnienia, kwalifikacje, szkolenia i doświadczenie, jeżeli są wymagane dla danego zakresu czynności.</w:t>
      </w:r>
    </w:p>
    <w:p w14:paraId="33893796" w14:textId="77777777" w:rsidR="008275A5" w:rsidRPr="008325C3" w:rsidRDefault="001F41A0">
      <w:pPr>
        <w:spacing w:after="60" w:line="252" w:lineRule="auto"/>
        <w:rPr>
          <w:lang w:val="pl-PL"/>
        </w:rPr>
      </w:pPr>
      <w:r w:rsidRPr="008325C3">
        <w:rPr>
          <w:lang w:val="pl-PL"/>
        </w:rPr>
        <w:lastRenderedPageBreak/>
        <w:t>4. Wykaz osób, dokumenty potwierdzające kwalifikacje, uprawnienia, certyfikaty lub inne dokumenty wymagane dla danego zakresu prac zostaną przedłożone zgodnie z Zapytaniem ofertowym oraz wzorem umowy.</w:t>
      </w:r>
    </w:p>
    <w:p w14:paraId="32264751" w14:textId="77777777" w:rsidR="008275A5" w:rsidRDefault="001F41A0">
      <w:pPr>
        <w:spacing w:after="60" w:line="252" w:lineRule="auto"/>
      </w:pPr>
      <w:proofErr w:type="spellStart"/>
      <w:r>
        <w:t>Planowany</w:t>
      </w:r>
      <w:proofErr w:type="spellEnd"/>
      <w:r>
        <w:t xml:space="preserve"> </w:t>
      </w:r>
      <w:proofErr w:type="spellStart"/>
      <w:r>
        <w:t>personel</w:t>
      </w:r>
      <w:proofErr w:type="spellEnd"/>
      <w:r>
        <w:t xml:space="preserve">, </w:t>
      </w:r>
      <w:proofErr w:type="spellStart"/>
      <w:r>
        <w:t>wyłącznie</w:t>
      </w:r>
      <w:proofErr w:type="spellEnd"/>
      <w:r>
        <w:t xml:space="preserve"> </w:t>
      </w:r>
      <w:proofErr w:type="spellStart"/>
      <w:r>
        <w:t>informacyjnie</w:t>
      </w:r>
      <w:proofErr w:type="spellEnd"/>
      <w:r>
        <w:t>:</w:t>
      </w:r>
    </w:p>
    <w:tbl>
      <w:tblPr>
        <w:tblStyle w:val="Tabela-Siatka"/>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59"/>
        <w:gridCol w:w="6829"/>
      </w:tblGrid>
      <w:tr w:rsidR="008275A5" w:rsidRPr="00E57E5D" w14:paraId="3D10AA91" w14:textId="77777777">
        <w:trPr>
          <w:jc w:val="center"/>
        </w:trPr>
        <w:tc>
          <w:tcPr>
            <w:tcW w:w="4986" w:type="dxa"/>
            <w:shd w:val="clear" w:color="auto" w:fill="D9EAF7"/>
            <w:vAlign w:val="center"/>
          </w:tcPr>
          <w:p w14:paraId="018AAF65" w14:textId="77777777" w:rsidR="008275A5" w:rsidRPr="008325C3" w:rsidRDefault="001F41A0">
            <w:pPr>
              <w:rPr>
                <w:sz w:val="28"/>
                <w:szCs w:val="28"/>
              </w:rPr>
            </w:pPr>
            <w:r w:rsidRPr="008325C3">
              <w:rPr>
                <w:b/>
                <w:sz w:val="28"/>
                <w:szCs w:val="28"/>
              </w:rPr>
              <w:t>Funkcja</w:t>
            </w:r>
          </w:p>
        </w:tc>
        <w:tc>
          <w:tcPr>
            <w:tcW w:w="4986" w:type="dxa"/>
            <w:shd w:val="clear" w:color="auto" w:fill="D9EAF7"/>
            <w:vAlign w:val="center"/>
          </w:tcPr>
          <w:p w14:paraId="40775550" w14:textId="77777777" w:rsidR="008275A5" w:rsidRPr="008325C3" w:rsidRDefault="001F41A0">
            <w:pPr>
              <w:rPr>
                <w:sz w:val="28"/>
                <w:szCs w:val="28"/>
                <w:lang w:val="pl-PL"/>
              </w:rPr>
            </w:pPr>
            <w:r w:rsidRPr="008325C3">
              <w:rPr>
                <w:b/>
                <w:sz w:val="28"/>
                <w:szCs w:val="28"/>
                <w:lang w:val="pl-PL"/>
              </w:rPr>
              <w:t>Imię i nazwisko lub opis zasobu</w:t>
            </w:r>
          </w:p>
        </w:tc>
      </w:tr>
      <w:tr w:rsidR="008275A5" w14:paraId="1B97D04B" w14:textId="77777777">
        <w:trPr>
          <w:jc w:val="center"/>
        </w:trPr>
        <w:tc>
          <w:tcPr>
            <w:tcW w:w="4986" w:type="dxa"/>
            <w:vAlign w:val="center"/>
          </w:tcPr>
          <w:p w14:paraId="436C4D13" w14:textId="77777777" w:rsidR="008275A5" w:rsidRPr="008325C3" w:rsidRDefault="001F41A0">
            <w:pPr>
              <w:rPr>
                <w:sz w:val="28"/>
                <w:szCs w:val="28"/>
              </w:rPr>
            </w:pPr>
            <w:proofErr w:type="spellStart"/>
            <w:r w:rsidRPr="008325C3">
              <w:rPr>
                <w:sz w:val="28"/>
                <w:szCs w:val="28"/>
              </w:rPr>
              <w:t>Koordynator</w:t>
            </w:r>
            <w:proofErr w:type="spellEnd"/>
            <w:r w:rsidRPr="008325C3">
              <w:rPr>
                <w:sz w:val="28"/>
                <w:szCs w:val="28"/>
              </w:rPr>
              <w:t xml:space="preserve"> techniczny</w:t>
            </w:r>
          </w:p>
        </w:tc>
        <w:tc>
          <w:tcPr>
            <w:tcW w:w="4986" w:type="dxa"/>
            <w:vAlign w:val="center"/>
          </w:tcPr>
          <w:p w14:paraId="2CD5A7EC" w14:textId="77777777" w:rsidR="008275A5" w:rsidRPr="008325C3" w:rsidRDefault="001F41A0">
            <w:pPr>
              <w:rPr>
                <w:sz w:val="28"/>
                <w:szCs w:val="28"/>
              </w:rPr>
            </w:pPr>
            <w:r w:rsidRPr="008325C3">
              <w:rPr>
                <w:sz w:val="28"/>
                <w:szCs w:val="28"/>
              </w:rPr>
              <w:t>.....................................................................................</w:t>
            </w:r>
          </w:p>
        </w:tc>
      </w:tr>
      <w:tr w:rsidR="008275A5" w14:paraId="07940F00" w14:textId="77777777">
        <w:trPr>
          <w:jc w:val="center"/>
        </w:trPr>
        <w:tc>
          <w:tcPr>
            <w:tcW w:w="4986" w:type="dxa"/>
            <w:vAlign w:val="center"/>
          </w:tcPr>
          <w:p w14:paraId="2A1E92A2" w14:textId="77777777" w:rsidR="008275A5" w:rsidRPr="008325C3" w:rsidRDefault="001F41A0">
            <w:pPr>
              <w:rPr>
                <w:sz w:val="28"/>
                <w:szCs w:val="28"/>
                <w:lang w:val="pl-PL"/>
              </w:rPr>
            </w:pPr>
            <w:r w:rsidRPr="008325C3">
              <w:rPr>
                <w:sz w:val="28"/>
                <w:szCs w:val="28"/>
                <w:lang w:val="pl-PL"/>
              </w:rPr>
              <w:t>Osoba odpowiedzialna za automatykę i sterowanie</w:t>
            </w:r>
          </w:p>
        </w:tc>
        <w:tc>
          <w:tcPr>
            <w:tcW w:w="4986" w:type="dxa"/>
            <w:vAlign w:val="center"/>
          </w:tcPr>
          <w:p w14:paraId="71EC0BF8" w14:textId="77777777" w:rsidR="008275A5" w:rsidRPr="008325C3" w:rsidRDefault="001F41A0">
            <w:pPr>
              <w:rPr>
                <w:sz w:val="28"/>
                <w:szCs w:val="28"/>
              </w:rPr>
            </w:pPr>
            <w:r w:rsidRPr="008325C3">
              <w:rPr>
                <w:sz w:val="28"/>
                <w:szCs w:val="28"/>
              </w:rPr>
              <w:t>.....................................................................................</w:t>
            </w:r>
          </w:p>
        </w:tc>
      </w:tr>
      <w:tr w:rsidR="008275A5" w14:paraId="505772EA" w14:textId="77777777">
        <w:trPr>
          <w:jc w:val="center"/>
        </w:trPr>
        <w:tc>
          <w:tcPr>
            <w:tcW w:w="4986" w:type="dxa"/>
            <w:vAlign w:val="center"/>
          </w:tcPr>
          <w:p w14:paraId="561027AC" w14:textId="77777777" w:rsidR="008275A5" w:rsidRPr="008325C3" w:rsidRDefault="001F41A0">
            <w:pPr>
              <w:rPr>
                <w:sz w:val="28"/>
                <w:szCs w:val="28"/>
                <w:lang w:val="pl-PL"/>
              </w:rPr>
            </w:pPr>
            <w:r w:rsidRPr="008325C3">
              <w:rPr>
                <w:sz w:val="28"/>
                <w:szCs w:val="28"/>
                <w:lang w:val="pl-PL"/>
              </w:rPr>
              <w:t>Osoba odpowiedzialna za instalację i uruchomienie</w:t>
            </w:r>
          </w:p>
        </w:tc>
        <w:tc>
          <w:tcPr>
            <w:tcW w:w="4986" w:type="dxa"/>
            <w:vAlign w:val="center"/>
          </w:tcPr>
          <w:p w14:paraId="44CEE5EC" w14:textId="77777777" w:rsidR="008275A5" w:rsidRPr="008325C3" w:rsidRDefault="001F41A0">
            <w:pPr>
              <w:rPr>
                <w:sz w:val="28"/>
                <w:szCs w:val="28"/>
              </w:rPr>
            </w:pPr>
            <w:r w:rsidRPr="008325C3">
              <w:rPr>
                <w:sz w:val="28"/>
                <w:szCs w:val="28"/>
              </w:rPr>
              <w:t>.....................................................................................</w:t>
            </w:r>
          </w:p>
        </w:tc>
      </w:tr>
      <w:tr w:rsidR="008275A5" w14:paraId="0DE15A75" w14:textId="77777777">
        <w:trPr>
          <w:jc w:val="center"/>
        </w:trPr>
        <w:tc>
          <w:tcPr>
            <w:tcW w:w="4986" w:type="dxa"/>
            <w:vAlign w:val="center"/>
          </w:tcPr>
          <w:p w14:paraId="45E04F3A" w14:textId="77777777" w:rsidR="008275A5" w:rsidRPr="008325C3" w:rsidRDefault="001F41A0">
            <w:pPr>
              <w:rPr>
                <w:sz w:val="28"/>
                <w:szCs w:val="28"/>
              </w:rPr>
            </w:pPr>
            <w:r w:rsidRPr="008325C3">
              <w:rPr>
                <w:sz w:val="28"/>
                <w:szCs w:val="28"/>
              </w:rPr>
              <w:t>Inne osoby kluczowe</w:t>
            </w:r>
          </w:p>
        </w:tc>
        <w:tc>
          <w:tcPr>
            <w:tcW w:w="4986" w:type="dxa"/>
            <w:vAlign w:val="center"/>
          </w:tcPr>
          <w:p w14:paraId="494C4434" w14:textId="77777777" w:rsidR="008275A5" w:rsidRPr="008325C3" w:rsidRDefault="001F41A0">
            <w:pPr>
              <w:rPr>
                <w:sz w:val="28"/>
                <w:szCs w:val="28"/>
              </w:rPr>
            </w:pPr>
            <w:r w:rsidRPr="008325C3">
              <w:rPr>
                <w:sz w:val="28"/>
                <w:szCs w:val="28"/>
              </w:rPr>
              <w:t>.....................................................................................</w:t>
            </w:r>
          </w:p>
        </w:tc>
      </w:tr>
    </w:tbl>
    <w:p w14:paraId="1957ECA2" w14:textId="77777777" w:rsidR="008275A5" w:rsidRDefault="008275A5"/>
    <w:p w14:paraId="5D1DCA2F" w14:textId="77777777" w:rsidR="008275A5" w:rsidRPr="008325C3" w:rsidRDefault="001F41A0">
      <w:pPr>
        <w:spacing w:after="60" w:line="252" w:lineRule="auto"/>
        <w:rPr>
          <w:lang w:val="pl-PL"/>
        </w:rPr>
      </w:pPr>
      <w:r w:rsidRPr="008325C3">
        <w:rPr>
          <w:lang w:val="pl-PL"/>
        </w:rPr>
        <w:t>Brak wskazania imiennego personelu w ofercie nie stanowi podstawy odrzucenia oferty, o ile Zapytanie ofertowe nie stanowi inaczej.</w:t>
      </w:r>
    </w:p>
    <w:p w14:paraId="5AE243EA" w14:textId="77777777" w:rsidR="008275A5" w:rsidRPr="008325C3" w:rsidRDefault="001F41A0">
      <w:pPr>
        <w:rPr>
          <w:lang w:val="pl-PL"/>
        </w:rPr>
      </w:pPr>
      <w:r w:rsidRPr="008325C3">
        <w:rPr>
          <w:b/>
          <w:sz w:val="24"/>
          <w:lang w:val="pl-PL"/>
        </w:rPr>
        <w:t>G. ZATRUDNIENIE I FORMA WYKONYWANIA PRAC</w:t>
      </w:r>
    </w:p>
    <w:p w14:paraId="355455DB" w14:textId="77777777" w:rsidR="008275A5" w:rsidRPr="008325C3" w:rsidRDefault="001F41A0">
      <w:pPr>
        <w:spacing w:after="60" w:line="252" w:lineRule="auto"/>
        <w:rPr>
          <w:lang w:val="pl-PL"/>
        </w:rPr>
      </w:pPr>
      <w:r w:rsidRPr="008325C3">
        <w:rPr>
          <w:lang w:val="pl-PL"/>
        </w:rPr>
        <w:t>Oświadczam, że przy realizacji zamówienia zapewnię spełnienie wymagań dotyczących formy zatrudnienia osób wykonujących czynności o charakterze fizycznym, montażowym, instalacyjnym, serwisowym lub uruchomieniowym, zgodnie z Zapytaniem ofertowym oraz wzorem umowy, w szczególności w zakresie obowiązku zatrudnienia na podstawie umowy o pracę, jeżeli sposób wykonywania czynności spełnia przesłanki stosunku pracy.</w:t>
      </w:r>
    </w:p>
    <w:p w14:paraId="7F6E70F8" w14:textId="77777777" w:rsidR="008275A5" w:rsidRPr="008325C3" w:rsidRDefault="001F41A0">
      <w:pPr>
        <w:rPr>
          <w:lang w:val="pl-PL"/>
        </w:rPr>
      </w:pPr>
      <w:r w:rsidRPr="008325C3">
        <w:rPr>
          <w:b/>
          <w:sz w:val="24"/>
          <w:lang w:val="pl-PL"/>
        </w:rPr>
        <w:t>H. WADIUM</w:t>
      </w:r>
    </w:p>
    <w:p w14:paraId="4AF0E60F" w14:textId="77777777" w:rsidR="008275A5" w:rsidRPr="008325C3" w:rsidRDefault="001F41A0">
      <w:pPr>
        <w:spacing w:after="60" w:line="252" w:lineRule="auto"/>
        <w:rPr>
          <w:lang w:val="pl-PL"/>
        </w:rPr>
      </w:pPr>
      <w:r w:rsidRPr="008325C3">
        <w:rPr>
          <w:lang w:val="pl-PL"/>
        </w:rPr>
        <w:t>Oświadczam, że wadium w wysokości 15 000,00 zł zostało wniesione.</w:t>
      </w:r>
    </w:p>
    <w:p w14:paraId="16B6B2FB" w14:textId="77777777" w:rsidR="008275A5" w:rsidRPr="008325C3" w:rsidRDefault="001F41A0">
      <w:pPr>
        <w:spacing w:after="60" w:line="252" w:lineRule="auto"/>
        <w:rPr>
          <w:lang w:val="pl-PL"/>
        </w:rPr>
      </w:pPr>
      <w:r w:rsidRPr="008325C3">
        <w:rPr>
          <w:lang w:val="pl-PL"/>
        </w:rPr>
        <w:t>Data wniesienia: ..........................................................</w:t>
      </w:r>
    </w:p>
    <w:p w14:paraId="79FCFF60" w14:textId="77777777" w:rsidR="008275A5" w:rsidRPr="008325C3" w:rsidRDefault="001F41A0">
      <w:pPr>
        <w:spacing w:after="60" w:line="252" w:lineRule="auto"/>
        <w:rPr>
          <w:lang w:val="pl-PL"/>
        </w:rPr>
      </w:pPr>
      <w:r w:rsidRPr="008325C3">
        <w:rPr>
          <w:lang w:val="pl-PL"/>
        </w:rPr>
        <w:t>Forma wniesienia, zaznaczyć właściwe: [ ] przelew    [ ] gwarancja bankowa    [ ] gwarancja ubezpieczeniowa    [ ] inna forma dopuszczona w Zapytaniu ofertowym</w:t>
      </w:r>
    </w:p>
    <w:p w14:paraId="79DE0EEA" w14:textId="77777777" w:rsidR="008275A5" w:rsidRPr="008325C3" w:rsidRDefault="001F41A0">
      <w:pPr>
        <w:spacing w:after="60" w:line="252" w:lineRule="auto"/>
        <w:rPr>
          <w:lang w:val="pl-PL"/>
        </w:rPr>
      </w:pPr>
      <w:r w:rsidRPr="008325C3">
        <w:rPr>
          <w:lang w:val="pl-PL"/>
        </w:rPr>
        <w:t>Zwrot wadium proszę wykonać na rachunek bankowy:</w:t>
      </w:r>
    </w:p>
    <w:p w14:paraId="56EF2FC0" w14:textId="77777777" w:rsidR="008275A5" w:rsidRPr="008325C3" w:rsidRDefault="001F41A0">
      <w:pPr>
        <w:spacing w:after="60" w:line="252" w:lineRule="auto"/>
        <w:rPr>
          <w:lang w:val="pl-PL"/>
        </w:rPr>
      </w:pPr>
      <w:r w:rsidRPr="008325C3">
        <w:rPr>
          <w:lang w:val="pl-PL"/>
        </w:rPr>
        <w:t>Nr rachunku: ..............................................................................................................................</w:t>
      </w:r>
    </w:p>
    <w:p w14:paraId="3107C59F" w14:textId="77777777" w:rsidR="008275A5" w:rsidRPr="008325C3" w:rsidRDefault="001F41A0">
      <w:pPr>
        <w:spacing w:after="60" w:line="252" w:lineRule="auto"/>
        <w:rPr>
          <w:lang w:val="pl-PL"/>
        </w:rPr>
      </w:pPr>
      <w:r w:rsidRPr="008325C3">
        <w:rPr>
          <w:lang w:val="pl-PL"/>
        </w:rPr>
        <w:t>Nazwa banku: ............................................................................................................................</w:t>
      </w:r>
    </w:p>
    <w:p w14:paraId="12353BAF" w14:textId="77777777" w:rsidR="008275A5" w:rsidRPr="008325C3" w:rsidRDefault="001F41A0">
      <w:pPr>
        <w:rPr>
          <w:lang w:val="pl-PL"/>
        </w:rPr>
      </w:pPr>
      <w:r w:rsidRPr="008325C3">
        <w:rPr>
          <w:b/>
          <w:sz w:val="24"/>
          <w:lang w:val="pl-PL"/>
        </w:rPr>
        <w:t>I. PODWYKONAWSTWO</w:t>
      </w:r>
    </w:p>
    <w:p w14:paraId="1F3F50AA" w14:textId="77777777" w:rsidR="008275A5" w:rsidRPr="008325C3" w:rsidRDefault="001F41A0">
      <w:pPr>
        <w:spacing w:after="60" w:line="252" w:lineRule="auto"/>
        <w:rPr>
          <w:lang w:val="pl-PL"/>
        </w:rPr>
      </w:pPr>
      <w:r w:rsidRPr="008325C3">
        <w:rPr>
          <w:lang w:val="pl-PL"/>
        </w:rPr>
        <w:t>Zamierzam powierzyć podwykonawcom następujące części zamówienia:</w:t>
      </w:r>
    </w:p>
    <w:tbl>
      <w:tblPr>
        <w:tblStyle w:val="Tabela-Siatka"/>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24"/>
        <w:gridCol w:w="3324"/>
        <w:gridCol w:w="3324"/>
      </w:tblGrid>
      <w:tr w:rsidR="008275A5" w14:paraId="71B7D039" w14:textId="77777777">
        <w:trPr>
          <w:jc w:val="center"/>
        </w:trPr>
        <w:tc>
          <w:tcPr>
            <w:tcW w:w="3324" w:type="dxa"/>
            <w:shd w:val="clear" w:color="auto" w:fill="D9EAF7"/>
            <w:vAlign w:val="center"/>
          </w:tcPr>
          <w:p w14:paraId="5B06440D" w14:textId="77777777" w:rsidR="008275A5" w:rsidRDefault="001F41A0">
            <w:proofErr w:type="spellStart"/>
            <w:r>
              <w:rPr>
                <w:b/>
                <w:sz w:val="18"/>
              </w:rPr>
              <w:t>Lp</w:t>
            </w:r>
            <w:proofErr w:type="spellEnd"/>
            <w:r>
              <w:rPr>
                <w:b/>
                <w:sz w:val="18"/>
              </w:rPr>
              <w:t>.</w:t>
            </w:r>
          </w:p>
        </w:tc>
        <w:tc>
          <w:tcPr>
            <w:tcW w:w="3324" w:type="dxa"/>
            <w:shd w:val="clear" w:color="auto" w:fill="D9EAF7"/>
            <w:vAlign w:val="center"/>
          </w:tcPr>
          <w:p w14:paraId="1A6D8CB4" w14:textId="77777777" w:rsidR="008275A5" w:rsidRDefault="001F41A0">
            <w:r>
              <w:rPr>
                <w:b/>
                <w:sz w:val="18"/>
              </w:rPr>
              <w:t>Zakres</w:t>
            </w:r>
          </w:p>
        </w:tc>
        <w:tc>
          <w:tcPr>
            <w:tcW w:w="3324" w:type="dxa"/>
            <w:shd w:val="clear" w:color="auto" w:fill="D9EAF7"/>
            <w:vAlign w:val="center"/>
          </w:tcPr>
          <w:p w14:paraId="77BB9108" w14:textId="77777777" w:rsidR="008275A5" w:rsidRDefault="001F41A0">
            <w:r>
              <w:rPr>
                <w:b/>
                <w:sz w:val="18"/>
              </w:rPr>
              <w:t>Podwykonawca, jeżeli znany</w:t>
            </w:r>
          </w:p>
        </w:tc>
      </w:tr>
      <w:tr w:rsidR="008275A5" w14:paraId="187DE96D" w14:textId="77777777">
        <w:trPr>
          <w:jc w:val="center"/>
        </w:trPr>
        <w:tc>
          <w:tcPr>
            <w:tcW w:w="3324" w:type="dxa"/>
            <w:vAlign w:val="center"/>
          </w:tcPr>
          <w:p w14:paraId="33BBFF56" w14:textId="77777777" w:rsidR="008275A5" w:rsidRDefault="001F41A0">
            <w:r>
              <w:rPr>
                <w:sz w:val="18"/>
              </w:rPr>
              <w:t>1</w:t>
            </w:r>
          </w:p>
        </w:tc>
        <w:tc>
          <w:tcPr>
            <w:tcW w:w="3324" w:type="dxa"/>
            <w:vAlign w:val="center"/>
          </w:tcPr>
          <w:p w14:paraId="4E3F5DFC" w14:textId="77777777" w:rsidR="008275A5" w:rsidRDefault="001F41A0">
            <w:r>
              <w:rPr>
                <w:sz w:val="18"/>
              </w:rPr>
              <w:t>..........................................................</w:t>
            </w:r>
          </w:p>
        </w:tc>
        <w:tc>
          <w:tcPr>
            <w:tcW w:w="3324" w:type="dxa"/>
            <w:vAlign w:val="center"/>
          </w:tcPr>
          <w:p w14:paraId="70055AEB" w14:textId="77777777" w:rsidR="008275A5" w:rsidRDefault="001F41A0">
            <w:r>
              <w:rPr>
                <w:sz w:val="18"/>
              </w:rPr>
              <w:t>..........................................................</w:t>
            </w:r>
          </w:p>
        </w:tc>
      </w:tr>
      <w:tr w:rsidR="008275A5" w14:paraId="0204C62E" w14:textId="77777777">
        <w:trPr>
          <w:jc w:val="center"/>
        </w:trPr>
        <w:tc>
          <w:tcPr>
            <w:tcW w:w="3324" w:type="dxa"/>
            <w:vAlign w:val="center"/>
          </w:tcPr>
          <w:p w14:paraId="3170BE69" w14:textId="77777777" w:rsidR="008275A5" w:rsidRDefault="001F41A0">
            <w:r>
              <w:rPr>
                <w:sz w:val="18"/>
              </w:rPr>
              <w:t>2</w:t>
            </w:r>
          </w:p>
        </w:tc>
        <w:tc>
          <w:tcPr>
            <w:tcW w:w="3324" w:type="dxa"/>
            <w:vAlign w:val="center"/>
          </w:tcPr>
          <w:p w14:paraId="4D458461" w14:textId="77777777" w:rsidR="008275A5" w:rsidRDefault="001F41A0">
            <w:r>
              <w:rPr>
                <w:sz w:val="18"/>
              </w:rPr>
              <w:t>..........................................................</w:t>
            </w:r>
          </w:p>
        </w:tc>
        <w:tc>
          <w:tcPr>
            <w:tcW w:w="3324" w:type="dxa"/>
            <w:vAlign w:val="center"/>
          </w:tcPr>
          <w:p w14:paraId="7EF46CF4" w14:textId="77777777" w:rsidR="008275A5" w:rsidRDefault="001F41A0">
            <w:r>
              <w:rPr>
                <w:sz w:val="18"/>
              </w:rPr>
              <w:t>..........................................................</w:t>
            </w:r>
          </w:p>
        </w:tc>
      </w:tr>
      <w:tr w:rsidR="008275A5" w14:paraId="37CA4FEE" w14:textId="77777777">
        <w:trPr>
          <w:jc w:val="center"/>
        </w:trPr>
        <w:tc>
          <w:tcPr>
            <w:tcW w:w="3324" w:type="dxa"/>
            <w:vAlign w:val="center"/>
          </w:tcPr>
          <w:p w14:paraId="0C3377CE" w14:textId="77777777" w:rsidR="008275A5" w:rsidRDefault="001F41A0">
            <w:r>
              <w:rPr>
                <w:sz w:val="18"/>
              </w:rPr>
              <w:t>3</w:t>
            </w:r>
          </w:p>
        </w:tc>
        <w:tc>
          <w:tcPr>
            <w:tcW w:w="3324" w:type="dxa"/>
            <w:vAlign w:val="center"/>
          </w:tcPr>
          <w:p w14:paraId="2D87C9F2" w14:textId="77777777" w:rsidR="008275A5" w:rsidRDefault="001F41A0">
            <w:r>
              <w:rPr>
                <w:sz w:val="18"/>
              </w:rPr>
              <w:t>..........................................................</w:t>
            </w:r>
          </w:p>
        </w:tc>
        <w:tc>
          <w:tcPr>
            <w:tcW w:w="3324" w:type="dxa"/>
            <w:vAlign w:val="center"/>
          </w:tcPr>
          <w:p w14:paraId="4D5B048C" w14:textId="77777777" w:rsidR="008275A5" w:rsidRDefault="001F41A0">
            <w:r>
              <w:rPr>
                <w:sz w:val="18"/>
              </w:rPr>
              <w:t>..........................................................</w:t>
            </w:r>
          </w:p>
        </w:tc>
      </w:tr>
    </w:tbl>
    <w:p w14:paraId="6769302E" w14:textId="77777777" w:rsidR="008275A5" w:rsidRDefault="008275A5"/>
    <w:p w14:paraId="496A42EE" w14:textId="77777777" w:rsidR="008275A5" w:rsidRPr="008325C3" w:rsidRDefault="001F41A0">
      <w:pPr>
        <w:spacing w:after="60" w:line="252" w:lineRule="auto"/>
        <w:rPr>
          <w:lang w:val="pl-PL"/>
        </w:rPr>
      </w:pPr>
      <w:r w:rsidRPr="008325C3">
        <w:rPr>
          <w:lang w:val="pl-PL"/>
        </w:rPr>
        <w:t>Oświadczam, że brak wskazania podwykonawców na etapie oferty nie wyklucza realizacji zamówienia z udziałem podwykonawców na zasadach określonych w Zapytaniu ofertowym i wzorze umowy.</w:t>
      </w:r>
    </w:p>
    <w:p w14:paraId="0C9685B9" w14:textId="77777777" w:rsidR="008275A5" w:rsidRPr="008325C3" w:rsidRDefault="001F41A0">
      <w:pPr>
        <w:rPr>
          <w:lang w:val="pl-PL"/>
        </w:rPr>
      </w:pPr>
      <w:r w:rsidRPr="008325C3">
        <w:rPr>
          <w:b/>
          <w:sz w:val="24"/>
          <w:lang w:val="pl-PL"/>
        </w:rPr>
        <w:t>J. OŚWIADCZENIE DOTYCZĄCE VAT I OBOWIĄZKU PODATKOWEGO</w:t>
      </w:r>
    </w:p>
    <w:p w14:paraId="0594B4D8" w14:textId="77777777" w:rsidR="008275A5" w:rsidRPr="008325C3" w:rsidRDefault="001F41A0">
      <w:pPr>
        <w:spacing w:after="60" w:line="252" w:lineRule="auto"/>
        <w:rPr>
          <w:lang w:val="pl-PL"/>
        </w:rPr>
      </w:pPr>
      <w:r w:rsidRPr="008325C3">
        <w:rPr>
          <w:lang w:val="pl-PL"/>
        </w:rPr>
        <w:t>Oświadczam, że cena wskazana w ofercie została obliczona zgodnie z obowiązującymi przepisami podatkowymi.</w:t>
      </w:r>
    </w:p>
    <w:p w14:paraId="34EA8382" w14:textId="77777777" w:rsidR="008275A5" w:rsidRPr="008325C3" w:rsidRDefault="001F41A0">
      <w:pPr>
        <w:spacing w:after="60" w:line="252" w:lineRule="auto"/>
        <w:rPr>
          <w:lang w:val="pl-PL"/>
        </w:rPr>
      </w:pPr>
      <w:r w:rsidRPr="008325C3">
        <w:rPr>
          <w:lang w:val="pl-PL"/>
        </w:rPr>
        <w:t>Wybór oferty:</w:t>
      </w:r>
    </w:p>
    <w:p w14:paraId="23C3DF2E" w14:textId="77777777" w:rsidR="008275A5" w:rsidRPr="008325C3" w:rsidRDefault="001F41A0">
      <w:pPr>
        <w:spacing w:after="60" w:line="252" w:lineRule="auto"/>
        <w:rPr>
          <w:lang w:val="pl-PL"/>
        </w:rPr>
      </w:pPr>
      <w:r w:rsidRPr="008325C3">
        <w:rPr>
          <w:lang w:val="pl-PL"/>
        </w:rPr>
        <w:t>[ ] nie powoduje po stronie Zamawiającego obowiązku rozliczenia podatku VAT</w:t>
      </w:r>
    </w:p>
    <w:p w14:paraId="2C55B018" w14:textId="77777777" w:rsidR="008275A5" w:rsidRPr="008325C3" w:rsidRDefault="001F41A0">
      <w:pPr>
        <w:spacing w:after="60" w:line="252" w:lineRule="auto"/>
        <w:rPr>
          <w:lang w:val="pl-PL"/>
        </w:rPr>
      </w:pPr>
      <w:r w:rsidRPr="008325C3">
        <w:rPr>
          <w:lang w:val="pl-PL"/>
        </w:rPr>
        <w:t>[ ] powoduje po stronie Zamawiającego obowiązek rozliczenia podatku VAT w następującym zakresie:</w:t>
      </w:r>
    </w:p>
    <w:p w14:paraId="6E514E06" w14:textId="77777777" w:rsidR="008275A5" w:rsidRPr="008325C3" w:rsidRDefault="001F41A0">
      <w:pPr>
        <w:spacing w:after="60" w:line="252" w:lineRule="auto"/>
        <w:rPr>
          <w:lang w:val="pl-PL"/>
        </w:rPr>
      </w:pPr>
      <w:r w:rsidRPr="008325C3">
        <w:rPr>
          <w:lang w:val="pl-PL"/>
        </w:rPr>
        <w:lastRenderedPageBreak/>
        <w:t>Nazwa towaru lub usługi: .........................................................................................................</w:t>
      </w:r>
    </w:p>
    <w:p w14:paraId="402B3D0F" w14:textId="77777777" w:rsidR="008275A5" w:rsidRPr="008325C3" w:rsidRDefault="001F41A0">
      <w:pPr>
        <w:spacing w:after="60" w:line="252" w:lineRule="auto"/>
        <w:rPr>
          <w:lang w:val="pl-PL"/>
        </w:rPr>
      </w:pPr>
      <w:r w:rsidRPr="008325C3">
        <w:rPr>
          <w:lang w:val="pl-PL"/>
        </w:rPr>
        <w:t>Wartość netto objęta obowiązkiem rozliczenia VAT przez Zamawiającego: ................................ zł</w:t>
      </w:r>
    </w:p>
    <w:p w14:paraId="55D22C1C" w14:textId="77777777" w:rsidR="008275A5" w:rsidRPr="008325C3" w:rsidRDefault="001F41A0">
      <w:pPr>
        <w:spacing w:after="60" w:line="252" w:lineRule="auto"/>
        <w:rPr>
          <w:lang w:val="pl-PL"/>
        </w:rPr>
      </w:pPr>
      <w:r w:rsidRPr="008325C3">
        <w:rPr>
          <w:lang w:val="pl-PL"/>
        </w:rPr>
        <w:t>Stawka VAT: .......... %    Kwota VAT do rozliczenia przez Zamawiającego: ................................ zł</w:t>
      </w:r>
    </w:p>
    <w:p w14:paraId="7AF308D5" w14:textId="77777777" w:rsidR="008275A5" w:rsidRPr="008325C3" w:rsidRDefault="001F41A0">
      <w:pPr>
        <w:rPr>
          <w:lang w:val="pl-PL"/>
        </w:rPr>
      </w:pPr>
      <w:r w:rsidRPr="008325C3">
        <w:rPr>
          <w:b/>
          <w:sz w:val="24"/>
          <w:lang w:val="pl-PL"/>
        </w:rPr>
        <w:t>K. ROZWIĄZANIA RÓWNOWAŻNE</w:t>
      </w:r>
    </w:p>
    <w:p w14:paraId="58A6CB57" w14:textId="77777777" w:rsidR="008275A5" w:rsidRPr="008325C3" w:rsidRDefault="001F41A0">
      <w:pPr>
        <w:spacing w:after="60" w:line="252" w:lineRule="auto"/>
        <w:rPr>
          <w:lang w:val="pl-PL"/>
        </w:rPr>
      </w:pPr>
      <w:r w:rsidRPr="008325C3">
        <w:rPr>
          <w:lang w:val="pl-PL"/>
        </w:rPr>
        <w:t>[ ] oferta nie zawiera rozwiązań równoważnych</w:t>
      </w:r>
    </w:p>
    <w:p w14:paraId="11D39B1B" w14:textId="77777777" w:rsidR="008275A5" w:rsidRPr="008325C3" w:rsidRDefault="001F41A0">
      <w:pPr>
        <w:spacing w:after="60" w:line="252" w:lineRule="auto"/>
        <w:rPr>
          <w:lang w:val="pl-PL"/>
        </w:rPr>
      </w:pPr>
      <w:r w:rsidRPr="008325C3">
        <w:rPr>
          <w:lang w:val="pl-PL"/>
        </w:rPr>
        <w:t>[ ] oferta zawiera rozwiązania równoważne w następującym zakresie:</w:t>
      </w:r>
    </w:p>
    <w:p w14:paraId="7DF20DC2" w14:textId="77777777" w:rsidR="008275A5" w:rsidRPr="008325C3" w:rsidRDefault="001F41A0">
      <w:pPr>
        <w:spacing w:after="60" w:line="252" w:lineRule="auto"/>
        <w:rPr>
          <w:lang w:val="pl-PL"/>
        </w:rPr>
      </w:pPr>
      <w:r w:rsidRPr="008325C3">
        <w:rPr>
          <w:lang w:val="pl-PL"/>
        </w:rPr>
        <w:t>.....................................................................................................................................................</w:t>
      </w:r>
    </w:p>
    <w:p w14:paraId="4A06B919" w14:textId="77777777" w:rsidR="008275A5" w:rsidRPr="008325C3" w:rsidRDefault="001F41A0">
      <w:pPr>
        <w:spacing w:after="60" w:line="252" w:lineRule="auto"/>
        <w:rPr>
          <w:lang w:val="pl-PL"/>
        </w:rPr>
      </w:pPr>
      <w:r w:rsidRPr="008325C3">
        <w:rPr>
          <w:lang w:val="pl-PL"/>
        </w:rPr>
        <w:t>W przypadku zaoferowania rozwiązań równoważnych oświadczam, że zapewniają one parametry techniczne, jakościowe, funkcjonalne i użytkowe nie gorsze niż wymagane w Zapytaniu ofertowym oraz Załączniku nr 2.</w:t>
      </w:r>
    </w:p>
    <w:p w14:paraId="7EF7C407" w14:textId="77777777" w:rsidR="008275A5" w:rsidRPr="008325C3" w:rsidRDefault="001F41A0">
      <w:pPr>
        <w:rPr>
          <w:lang w:val="pl-PL"/>
        </w:rPr>
      </w:pPr>
      <w:r w:rsidRPr="008325C3">
        <w:rPr>
          <w:b/>
          <w:sz w:val="24"/>
          <w:lang w:val="pl-PL"/>
        </w:rPr>
        <w:t>L. LISTA ZAŁĄCZNIKÓW DO OFERTY</w:t>
      </w:r>
    </w:p>
    <w:p w14:paraId="6F8FBD71" w14:textId="77777777" w:rsidR="00AA2FDD" w:rsidRPr="00AA2FDD" w:rsidRDefault="00AA2FDD" w:rsidP="00AA2FDD">
      <w:pPr>
        <w:numPr>
          <w:ilvl w:val="0"/>
          <w:numId w:val="10"/>
        </w:numPr>
        <w:rPr>
          <w:lang w:val="pl-PL"/>
        </w:rPr>
      </w:pPr>
      <w:r w:rsidRPr="00AA2FDD">
        <w:rPr>
          <w:lang w:val="pl-PL"/>
        </w:rPr>
        <w:t xml:space="preserve">Załącznik nr 3, Harmonogram kamieni milowych i podział wynagrodzenia na etapy, wypełniony. </w:t>
      </w:r>
    </w:p>
    <w:p w14:paraId="78638F8F" w14:textId="77777777" w:rsidR="00AA2FDD" w:rsidRPr="00AA2FDD" w:rsidRDefault="00AA2FDD" w:rsidP="00AA2FDD">
      <w:pPr>
        <w:numPr>
          <w:ilvl w:val="0"/>
          <w:numId w:val="10"/>
        </w:numPr>
        <w:rPr>
          <w:lang w:val="pl-PL"/>
        </w:rPr>
      </w:pPr>
      <w:r w:rsidRPr="00AA2FDD">
        <w:rPr>
          <w:lang w:val="pl-PL"/>
        </w:rPr>
        <w:t xml:space="preserve">Opis koncepcji wykonania linii produkcyjnej, przygotowany na poziomie możliwym na etapie składania oferty, obejmujący co najmniej ogólny opis proponowanego sposobu osiągnięcia wymaganej wydajności, poziomu automatyzacji, kontroli jakości, monitoringu procesu, integracji modułów oraz dostosowania linii do miejsca realizacji zamówienia. </w:t>
      </w:r>
    </w:p>
    <w:p w14:paraId="1E87565D" w14:textId="77777777" w:rsidR="00AA2FDD" w:rsidRPr="00AA2FDD" w:rsidRDefault="00AA2FDD" w:rsidP="00AA2FDD">
      <w:pPr>
        <w:numPr>
          <w:ilvl w:val="0"/>
          <w:numId w:val="10"/>
        </w:numPr>
        <w:rPr>
          <w:lang w:val="pl-PL"/>
        </w:rPr>
      </w:pPr>
      <w:r w:rsidRPr="00AA2FDD">
        <w:rPr>
          <w:lang w:val="pl-PL"/>
        </w:rPr>
        <w:t xml:space="preserve">Wykaz dostaw, instalacji, uruchomień lub integracji wraz z referencjami albo innymi dokumentami potwierdzającymi należyte wykonanie. </w:t>
      </w:r>
    </w:p>
    <w:p w14:paraId="4908F98A" w14:textId="77777777" w:rsidR="00AA2FDD" w:rsidRPr="00AA2FDD" w:rsidRDefault="00AA2FDD" w:rsidP="00AA2FDD">
      <w:pPr>
        <w:numPr>
          <w:ilvl w:val="0"/>
          <w:numId w:val="10"/>
        </w:numPr>
        <w:rPr>
          <w:lang w:val="pl-PL"/>
        </w:rPr>
      </w:pPr>
      <w:r w:rsidRPr="00AA2FDD">
        <w:rPr>
          <w:lang w:val="pl-PL"/>
        </w:rPr>
        <w:t xml:space="preserve">Polisa OC albo inny dokument potwierdzający ubezpieczenie na wymaganą sumę gwarancyjną. </w:t>
      </w:r>
    </w:p>
    <w:p w14:paraId="7859EF1B" w14:textId="77777777" w:rsidR="00AA2FDD" w:rsidRPr="00AA2FDD" w:rsidRDefault="00AA2FDD" w:rsidP="00AA2FDD">
      <w:pPr>
        <w:numPr>
          <w:ilvl w:val="0"/>
          <w:numId w:val="10"/>
        </w:numPr>
      </w:pPr>
      <w:proofErr w:type="spellStart"/>
      <w:r w:rsidRPr="00AA2FDD">
        <w:t>Potwierdzenie</w:t>
      </w:r>
      <w:proofErr w:type="spellEnd"/>
      <w:r w:rsidRPr="00AA2FDD">
        <w:t xml:space="preserve"> </w:t>
      </w:r>
      <w:proofErr w:type="spellStart"/>
      <w:r w:rsidRPr="00AA2FDD">
        <w:t>wniesienia</w:t>
      </w:r>
      <w:proofErr w:type="spellEnd"/>
      <w:r w:rsidRPr="00AA2FDD">
        <w:t xml:space="preserve"> </w:t>
      </w:r>
      <w:proofErr w:type="spellStart"/>
      <w:r w:rsidRPr="00AA2FDD">
        <w:t>wadium</w:t>
      </w:r>
      <w:proofErr w:type="spellEnd"/>
      <w:r w:rsidRPr="00AA2FDD">
        <w:t xml:space="preserve">. </w:t>
      </w:r>
    </w:p>
    <w:p w14:paraId="2D36E60E" w14:textId="77777777" w:rsidR="00AA2FDD" w:rsidRPr="00AA2FDD" w:rsidRDefault="00AA2FDD" w:rsidP="00AA2FDD">
      <w:pPr>
        <w:numPr>
          <w:ilvl w:val="0"/>
          <w:numId w:val="10"/>
        </w:numPr>
        <w:rPr>
          <w:lang w:val="pl-PL"/>
        </w:rPr>
      </w:pPr>
      <w:r w:rsidRPr="00AA2FDD">
        <w:rPr>
          <w:lang w:val="pl-PL"/>
        </w:rPr>
        <w:t xml:space="preserve">Załącznik nr 5, Zobowiązanie podmiotu trzeciego, jeżeli dotyczy, oraz oświadczenie dotyczące braku podstaw wykluczenia podmiotu trzeciego, jeżeli dotyczy. </w:t>
      </w:r>
    </w:p>
    <w:p w14:paraId="2E247BAE" w14:textId="77777777" w:rsidR="00AA2FDD" w:rsidRPr="00AA2FDD" w:rsidRDefault="00AA2FDD" w:rsidP="00AA2FDD">
      <w:pPr>
        <w:numPr>
          <w:ilvl w:val="0"/>
          <w:numId w:val="10"/>
        </w:numPr>
      </w:pPr>
      <w:proofErr w:type="spellStart"/>
      <w:r w:rsidRPr="00AA2FDD">
        <w:t>Pełnomocnictwo</w:t>
      </w:r>
      <w:proofErr w:type="spellEnd"/>
      <w:r w:rsidRPr="00AA2FDD">
        <w:t xml:space="preserve">, </w:t>
      </w:r>
      <w:proofErr w:type="spellStart"/>
      <w:r w:rsidRPr="00AA2FDD">
        <w:t>jeżeli</w:t>
      </w:r>
      <w:proofErr w:type="spellEnd"/>
      <w:r w:rsidRPr="00AA2FDD">
        <w:t xml:space="preserve"> </w:t>
      </w:r>
      <w:proofErr w:type="spellStart"/>
      <w:r w:rsidRPr="00AA2FDD">
        <w:t>dotyczy</w:t>
      </w:r>
      <w:proofErr w:type="spellEnd"/>
      <w:r w:rsidRPr="00AA2FDD">
        <w:t xml:space="preserve">. </w:t>
      </w:r>
    </w:p>
    <w:p w14:paraId="48A99ED2" w14:textId="77777777" w:rsidR="00AA2FDD" w:rsidRDefault="00AA2FDD" w:rsidP="00AA2FDD">
      <w:pPr>
        <w:numPr>
          <w:ilvl w:val="0"/>
          <w:numId w:val="10"/>
        </w:numPr>
        <w:rPr>
          <w:lang w:val="pl-PL"/>
        </w:rPr>
      </w:pPr>
      <w:r w:rsidRPr="00AA2FDD">
        <w:rPr>
          <w:lang w:val="pl-PL"/>
        </w:rPr>
        <w:t xml:space="preserve">Dokument potwierdzający umocowanie osoby podpisującej ofertę do reprezentacji Wykonawcy, jeżeli dotyczy. </w:t>
      </w:r>
    </w:p>
    <w:p w14:paraId="5245A16C" w14:textId="568EBCB6" w:rsidR="001F7DF1" w:rsidRPr="00AA2FDD" w:rsidRDefault="001F7DF1" w:rsidP="00AA2FDD">
      <w:pPr>
        <w:numPr>
          <w:ilvl w:val="0"/>
          <w:numId w:val="10"/>
        </w:numPr>
        <w:rPr>
          <w:lang w:val="pl-PL"/>
        </w:rPr>
      </w:pPr>
      <w:r w:rsidRPr="001F7DF1">
        <w:rPr>
          <w:lang w:val="pl-PL"/>
        </w:rPr>
        <w:t>Dokumenty lub informacje potwierdzające równoważność rozwiązań, jeżeli dotyczy.</w:t>
      </w:r>
    </w:p>
    <w:p w14:paraId="3A15FA09" w14:textId="4286FCDC" w:rsidR="00AA2FDD" w:rsidRPr="00AA2FDD" w:rsidRDefault="00AA2FDD" w:rsidP="00AA2FDD">
      <w:pPr>
        <w:numPr>
          <w:ilvl w:val="0"/>
          <w:numId w:val="10"/>
        </w:numPr>
        <w:rPr>
          <w:lang w:val="pl-PL"/>
        </w:rPr>
      </w:pPr>
      <w:r w:rsidRPr="00AA2FDD">
        <w:rPr>
          <w:lang w:val="pl-PL"/>
        </w:rPr>
        <w:t>Inne dokumenty wymagane Zapytaniem ofertowym:</w:t>
      </w:r>
      <w:r>
        <w:rPr>
          <w:lang w:val="pl-PL"/>
        </w:rPr>
        <w:t xml:space="preserve"> </w:t>
      </w:r>
      <w:r w:rsidRPr="00AA2FDD">
        <w:rPr>
          <w:lang w:val="pl-PL"/>
        </w:rPr>
        <w:t>..................................................................................</w:t>
      </w:r>
    </w:p>
    <w:p w14:paraId="229E6106" w14:textId="6D478DC3" w:rsidR="008275A5" w:rsidRPr="008325C3" w:rsidRDefault="00AA2FDD">
      <w:pPr>
        <w:rPr>
          <w:lang w:val="pl-PL"/>
        </w:rPr>
      </w:pPr>
      <w:r>
        <w:rPr>
          <w:b/>
          <w:sz w:val="24"/>
          <w:lang w:val="pl-PL"/>
        </w:rPr>
        <w:br/>
      </w:r>
      <w:r w:rsidRPr="008325C3">
        <w:rPr>
          <w:b/>
          <w:sz w:val="24"/>
          <w:lang w:val="pl-PL"/>
        </w:rPr>
        <w:t>M. PODPIS WYKONAWCY</w:t>
      </w:r>
    </w:p>
    <w:p w14:paraId="30FCF47A" w14:textId="77777777" w:rsidR="008275A5" w:rsidRPr="008325C3" w:rsidRDefault="001F41A0">
      <w:pPr>
        <w:spacing w:after="60" w:line="252" w:lineRule="auto"/>
        <w:rPr>
          <w:lang w:val="pl-PL"/>
        </w:rPr>
      </w:pPr>
      <w:r w:rsidRPr="008325C3">
        <w:rPr>
          <w:lang w:val="pl-PL"/>
        </w:rPr>
        <w:t>Miejscowość: ..............................................................................................................................</w:t>
      </w:r>
    </w:p>
    <w:p w14:paraId="733BC93B" w14:textId="77777777" w:rsidR="008275A5" w:rsidRPr="008325C3" w:rsidRDefault="001F41A0">
      <w:pPr>
        <w:spacing w:after="60" w:line="252" w:lineRule="auto"/>
        <w:rPr>
          <w:lang w:val="pl-PL"/>
        </w:rPr>
      </w:pPr>
      <w:r w:rsidRPr="008325C3">
        <w:rPr>
          <w:lang w:val="pl-PL"/>
        </w:rPr>
        <w:t>Data: .........................................................................................................................................</w:t>
      </w:r>
    </w:p>
    <w:p w14:paraId="57A3BF43" w14:textId="77777777" w:rsidR="008275A5" w:rsidRPr="008325C3" w:rsidRDefault="001F41A0">
      <w:pPr>
        <w:spacing w:after="60" w:line="252" w:lineRule="auto"/>
        <w:rPr>
          <w:lang w:val="pl-PL"/>
        </w:rPr>
      </w:pPr>
      <w:r w:rsidRPr="008325C3">
        <w:rPr>
          <w:lang w:val="pl-PL"/>
        </w:rPr>
        <w:t>Podpis osoby upoważnionej do reprezentowania Wykonawcy:</w:t>
      </w:r>
    </w:p>
    <w:p w14:paraId="3FED5DA8" w14:textId="77777777" w:rsidR="008275A5" w:rsidRDefault="001F41A0">
      <w:pPr>
        <w:spacing w:after="60" w:line="252" w:lineRule="auto"/>
      </w:pPr>
      <w:r>
        <w:t>.....................................................................................................................................................</w:t>
      </w:r>
    </w:p>
    <w:p w14:paraId="102EDA97" w14:textId="77777777" w:rsidR="008275A5" w:rsidRDefault="001F41A0">
      <w:pPr>
        <w:spacing w:after="60" w:line="252" w:lineRule="auto"/>
      </w:pPr>
      <w:r>
        <w:t>Imię i nazwisko, funkcja: ............................................................................................................</w:t>
      </w:r>
    </w:p>
    <w:sectPr w:rsidR="008275A5"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59C051A7"/>
    <w:multiLevelType w:val="multilevel"/>
    <w:tmpl w:val="6E08B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2351551">
    <w:abstractNumId w:val="8"/>
  </w:num>
  <w:num w:numId="2" w16cid:durableId="293873503">
    <w:abstractNumId w:val="6"/>
  </w:num>
  <w:num w:numId="3" w16cid:durableId="1534727272">
    <w:abstractNumId w:val="5"/>
  </w:num>
  <w:num w:numId="4" w16cid:durableId="1600067283">
    <w:abstractNumId w:val="4"/>
  </w:num>
  <w:num w:numId="5" w16cid:durableId="1799451355">
    <w:abstractNumId w:val="7"/>
  </w:num>
  <w:num w:numId="6" w16cid:durableId="1344474180">
    <w:abstractNumId w:val="3"/>
  </w:num>
  <w:num w:numId="7" w16cid:durableId="1213688453">
    <w:abstractNumId w:val="2"/>
  </w:num>
  <w:num w:numId="8" w16cid:durableId="1758408073">
    <w:abstractNumId w:val="1"/>
  </w:num>
  <w:num w:numId="9" w16cid:durableId="46881751">
    <w:abstractNumId w:val="0"/>
  </w:num>
  <w:num w:numId="10" w16cid:durableId="9141677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F2964"/>
    <w:rsid w:val="001F41A0"/>
    <w:rsid w:val="001F7DF1"/>
    <w:rsid w:val="0029639D"/>
    <w:rsid w:val="00326F90"/>
    <w:rsid w:val="00421A11"/>
    <w:rsid w:val="0045430C"/>
    <w:rsid w:val="00551780"/>
    <w:rsid w:val="00594D41"/>
    <w:rsid w:val="006230BB"/>
    <w:rsid w:val="008275A5"/>
    <w:rsid w:val="008325C3"/>
    <w:rsid w:val="00A73A0A"/>
    <w:rsid w:val="00AA0BFA"/>
    <w:rsid w:val="00AA1D8D"/>
    <w:rsid w:val="00AA2FDD"/>
    <w:rsid w:val="00B47730"/>
    <w:rsid w:val="00BE3664"/>
    <w:rsid w:val="00C51623"/>
    <w:rsid w:val="00CB0664"/>
    <w:rsid w:val="00DA1FE2"/>
    <w:rsid w:val="00DC7979"/>
    <w:rsid w:val="00E57E5D"/>
    <w:rsid w:val="00F33C0F"/>
    <w:rsid w:val="00F43E0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CD50DA36-7FEB-4C35-BFF2-AF9A850B0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Arial" w:hAnsi="Arial"/>
      <w:sz w:val="20"/>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790B4C1A1DE7A43A18C8ADFC9D2A74A" ma:contentTypeVersion="11" ma:contentTypeDescription="Utwórz nowy dokument." ma:contentTypeScope="" ma:versionID="7c58a09d1222244c963c2fc4d0c8b07b">
  <xsd:schema xmlns:xsd="http://www.w3.org/2001/XMLSchema" xmlns:xs="http://www.w3.org/2001/XMLSchema" xmlns:p="http://schemas.microsoft.com/office/2006/metadata/properties" xmlns:ns2="f2b69c6a-1d7c-41ce-a46a-46dc374e7af6" xmlns:ns3="5f2c3c5a-4071-4bfc-a55c-b49c39be3fab" targetNamespace="http://schemas.microsoft.com/office/2006/metadata/properties" ma:root="true" ma:fieldsID="1797fb6505661a338c699b0a09e0933d" ns2:_="" ns3:_="">
    <xsd:import namespace="f2b69c6a-1d7c-41ce-a46a-46dc374e7af6"/>
    <xsd:import namespace="5f2c3c5a-4071-4bfc-a55c-b49c39be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69c6a-1d7c-41ce-a46a-46dc374e7a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8920f46-c0d6-4101-bb3a-197dcf3e8c7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2c3c5a-4071-4bfc-a55c-b49c39be3f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d5e7f8-f809-4b0d-b975-99063dad2593}" ma:internalName="TaxCatchAll" ma:showField="CatchAllData" ma:web="5f2c3c5a-4071-4bfc-a55c-b49c39be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f2c3c5a-4071-4bfc-a55c-b49c39be3fab" xsi:nil="true"/>
    <lcf76f155ced4ddcb4097134ff3c332f xmlns="f2b69c6a-1d7c-41ce-a46a-46dc374e7a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E440E9D-9B17-4F4C-B5B0-8C817E402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69c6a-1d7c-41ce-a46a-46dc374e7af6"/>
    <ds:schemaRef ds:uri="5f2c3c5a-4071-4bfc-a55c-b49c39be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AA767-8F23-4818-A717-B0FDE7A21DDD}">
  <ds:schemaRefs>
    <ds:schemaRef ds:uri="http://schemas.microsoft.com/sharepoint/v3/contenttype/forms"/>
  </ds:schemaRefs>
</ds:datastoreItem>
</file>

<file path=customXml/itemProps4.xml><?xml version="1.0" encoding="utf-8"?>
<ds:datastoreItem xmlns:ds="http://schemas.openxmlformats.org/officeDocument/2006/customXml" ds:itemID="{EB7C235C-64AA-4FFB-ACA8-ED92288CBEA9}">
  <ds:schemaRefs>
    <ds:schemaRef ds:uri="http://schemas.microsoft.com/office/2006/metadata/properties"/>
    <ds:schemaRef ds:uri="http://schemas.microsoft.com/office/infopath/2007/PartnerControls"/>
    <ds:schemaRef ds:uri="5f2c3c5a-4071-4bfc-a55c-b49c39be3fab"/>
    <ds:schemaRef ds:uri="f2b69c6a-1d7c-41ce-a46a-46dc374e7af6"/>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39-Zapytanie ofertowe-Załącznik 1 - Formularz ofertowy - linia produkcyjna</dc:title>
  <dc:subject/>
  <dc:creator>iNET MEDIA GROUP sp. z o.o.</dc:creator>
  <cp:keywords/>
  <dc:description>generated by python-docx</dc:description>
  <cp:lastModifiedBy>Daniel Kulesza</cp:lastModifiedBy>
  <cp:revision>17</cp:revision>
  <dcterms:created xsi:type="dcterms:W3CDTF">2013-12-23T23:15:00Z</dcterms:created>
  <dcterms:modified xsi:type="dcterms:W3CDTF">2026-05-02T17:58:00Z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0x0101003790B4C1A1DE7A43A18C8ADFC9D2A74A</vt:lpwstr>
  </property>
  <property fmtid="{D5CDD505-2E9C-101B-9397-08002B2CF9AE}" pid="3" name="MediaServiceImageTags">
    <vt:lpwstr/>
  </property>
</Properties>
</file>